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4742596" name="e1782c8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0667277" name="e1782c80-ab2e-11f0-a48c-95ad4219925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4435653" name="e699a68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3482057" name="e699a680-ab2e-11f0-a48c-95ad4219925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5230608" name="efd0a8c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157004" name="efd0a8c0-ab2e-11f0-a48c-95ad4219925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6101271" name="f7fe515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8989293" name="f7fe5150-ab2e-11f0-a48c-95ad4219925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Tapete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1056594" name="9f723500-ab2f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00586" name="9f723500-ab2f-11f0-a48c-95ad4219925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117290" name="a3a6de00-ab2f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2896131" name="a3a6de00-ab2f-11f0-a48c-95ad4219925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0779020" name="06fc66f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9034321" name="06fc66f0-ab30-11f0-a48c-95ad4219925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7174018" name="0c9d4a2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395732" name="0c9d4a20-ab30-11f0-a48c-95ad4219925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-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0219012" name="3c0f703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199010" name="3c0f7030-ab30-11f0-a48c-95ad4219925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1633048" name="417a765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355126" name="417a7650-ab30-11f0-a48c-95ad4219925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5649712" name="a5a1f54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457221" name="a5a1f540-ab30-11f0-a48c-95ad4219925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4565918" name="ab94c90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7188900" name="ab94c900-ab30-11f0-a48c-95ad4219925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7067726" name="fa93693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6041330" name="fa936930-ab30-11f0-a48c-95ad4219925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3720864" name="06e937a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572091" name="06e937a0-ab31-11f0-a48c-95ad4219925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4810000" name="e8513a3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1362901" name="e8513a30-ab31-11f0-a48c-95ad4219925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1083718" name="ef3c50a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6160911" name="ef3c50a0-ab31-11f0-a48c-95ad4219925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2021621" name="fe21a39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0035970" name="fe21a390-ab31-11f0-a48c-95ad4219925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6570358" name="02bd4bc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1108200" name="02bd4bc0-ab32-11f0-a48c-95ad4219925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9703347" name="d513bb4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2330165" name="d513bb40-ab32-11f0-a48c-95ad4219925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3027606" name="d97344d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8944220" name="d97344d0-ab32-11f0-a48c-95ad4219925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5613520" name="e58a83a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4060740" name="e58a83a0-ab32-11f0-a48c-95ad4219925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3390703" name="f0ac8d0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0570954" name="f0ac8d00-ab32-11f0-a48c-95ad4219925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1259088" name="f9a96c7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3662819" name="f9a96c70-ab32-11f0-a48c-95ad4219925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3970349" name="02868ee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5443824" name="02868ee0-ab33-11f0-a48c-95ad4219925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8663305" name="0f06c8b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4679956" name="0f06c8b0-ab33-11f0-a48c-95ad4219925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4636547" name="1caf7cf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4185578" name="1caf7cf0-ab33-11f0-a48c-95ad4219925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792018" name="b7d0ed9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1185833" name="b7d0ed90-ab33-11f0-a48c-95ad4219925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9387371" name="bc0b62f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3950792" name="bc0b62f0-ab33-11f0-a48c-95ad4219925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3010266" name="ca160d5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8703991" name="ca160d50-ab33-11f0-a48c-95ad4219925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7494283" name="cf872df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1288906" name="cf872df0-ab33-11f0-a48c-95ad4219925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Reduit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6701781" name="2004a5f0-ab34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0338201" name="2004a5f0-ab34-11f0-a48c-95ad4219925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5003187" name="261bca90-ab34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9837243" name="261bca90-ab34-11f0-a48c-95ad4219925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UG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9203920" name="5f1e19f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3958494" name="5f1e19f0-ab35-11f0-a48c-95ad4219925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132547" name="6560463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8436967" name="65604630-ab35-11f0-a48c-95ad4219925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6906342" name="74a9d93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455376" name="74a9d930-ab35-11f0-a48c-95ad4219925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1062058" name="7e4f54b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1951545" name="7e4f54b0-ab35-11f0-a48c-95ad4219925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7318923" name="975e6e5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6961122" name="975e6e50-ab35-11f0-a48c-95ad4219925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1043657" name="9c7eafd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5388278" name="9c7eafd0-ab35-11f0-a48c-95ad4219925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7171653" name="f819eb7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2142261" name="f819eb70-ab35-11f0-a48c-95ad42199252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2545141" name="fb3fbc8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6803728" name="fb3fbc80-ab35-11f0-a48c-95ad42199252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Steinbüntli 4, 8888 Mels</w:t>
          </w:r>
        </w:p>
        <w:p>
          <w:pPr>
            <w:spacing w:before="0" w:after="0"/>
          </w:pPr>
          <w:r>
            <w:t>536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