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2. OG - DG 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38659" name="89fa92b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3106383" name="89fa92b0-aa6e-11f0-8dec-59d90dbd9d2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2597474" name="8e78048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1244938" name="8e780480-aa6e-11f0-8dec-59d90dbd9d2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Waschküche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8126248" name="aa54bd1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708337" name="aa54bd10-aa6e-11f0-8dec-59d90dbd9d2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0727091" name="ad87867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960822" name="ad878670-aa6e-11f0-8dec-59d90dbd9d2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Waschküche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3727230" name="bae1576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4508938" name="bae15760-aa6e-11f0-8dec-59d90dbd9d2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2216530" name="bfb96c5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2168851" name="bfb96c50-aa6e-11f0-8dec-59d90dbd9d2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Waschküche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258361" name="d117124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1774215" name="d1171240-aa6e-11f0-8dec-59d90dbd9d2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0944729" name="d52372c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843816" name="d52372c0-aa6e-11f0-8dec-59d90dbd9d2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Badezimmer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924217" name="ff8a5400-aa7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1058702" name="ff8a5400-aa70-11f0-8dec-59d90dbd9d2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8815995" name="0394dfc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1278141" name="0394dfc0-aa71-11f0-8dec-59d90dbd9d2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Badezimmer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9634374" name="0f7e7ee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438450" name="0f7e7ee0-aa71-11f0-8dec-59d90dbd9d2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8541744" name="14a85d5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7587809" name="14a85d50-aa71-11f0-8dec-59d90dbd9d2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Badezimmer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6099991" name="1e56645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9522514" name="1e566450-aa71-11f0-8dec-59d90dbd9d2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5359114" name="228715b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3052055" name="228715b0-aa71-11f0-8dec-59d90dbd9d2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7254253" name="2fa4f9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8628239" name="2fa4f9a0-aa72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338599" name="350eee5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8549919" name="350eee50-aa72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461532" name="4395f4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043751" name="4395f4a0-aa72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9090879" name="4775c6e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741916" name="4775c6e0-aa72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3869738" name="52cbff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6279475" name="52cbffa0-aa72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5575133" name="59567f8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4745511" name="59567f80-aa72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2. OG - 1.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4778192" name="c9356a0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008505" name="c9356a00-aa72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6195371" name="d1b21cf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256559" name="d1b21cf0-aa72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559454" name="29c3bca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0531119" name="29c3bca0-aa73-11f0-8dec-59d90dbd9d2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5044454" name="3063723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1516682" name="30637230-aa73-11f0-8dec-59d90dbd9d2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8676538" name="41f3e7f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310093" name="41f3e7f0-aa73-11f0-8dec-59d90dbd9d2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3459184" name="469c887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413981" name="469c8870-aa73-11f0-8dec-59d90dbd9d2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5627720" name="c008d29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011789" name="c008d290-aa73-11f0-8dec-59d90dbd9d2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1583108" name="c4cfd08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2106660" name="c4cfd080-aa73-11f0-8dec-59d90dbd9d2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2. OG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6675046" name="9008cef0-aa7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910786" name="9008cef0-aa74-11f0-8dec-59d90dbd9d2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5306884" name="93de40f0-aa7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7264671" name="93de40f0-aa74-11f0-8dec-59d90dbd9d2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986574" name="a7404cf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2170962" name="a7404cf0-aa75-11f0-8dec-59d90dbd9d2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6361582" name="ab2a315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814426" name="ab2a3150-aa75-11f0-8dec-59d90dbd9d2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7165471" name="b7a86f5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66994" name="b7a86f50-aa75-11f0-8dec-59d90dbd9d2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3543917" name="bbca7ab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1743063" name="bbca7ab0-aa75-11f0-8dec-59d90dbd9d2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Wintergarten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0017077" name="ce70cd4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8190140" name="ce70cd40-aa75-11f0-8dec-59d90dbd9d2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2399116" name="d472bc3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4214105" name="d472bc30-aa75-11f0-8dec-59d90dbd9d2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In Lampitzäckern 57, 8305 Dietlikon</w:t>
          </w:r>
        </w:p>
        <w:p>
          <w:pPr>
            <w:spacing w:before="0" w:after="0"/>
          </w:pPr>
          <w:r>
            <w:t>532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