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6838405" name="fc4a93c0-a509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748935" name="fc4a93c0-a509-11f0-a756-f5862d188a9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3669263" name="01002c9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220492" name="01002c90-a50a-11f0-a756-f5862d188a9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6703242" name="13cd248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9155032" name="13cd2480-a50b-11f0-a756-f5862d188a9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7032738" name="169719f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670770" name="169719f0-a50b-11f0-a756-f5862d188a9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1148408" name="8bf9e9c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5698750" name="8bf9e9c0-a50b-11f0-a756-f5862d188a9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166581" name="8fd32c5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3926052" name="8fd32c50-a50b-11f0-a756-f5862d188a9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Tankraum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1051055" name="f90038d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065478" name="f90038d0-a50b-11f0-a756-f5862d188a9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3595344" name="fdb5aa9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968029" name="fdb5aa90-a50b-11f0-a756-f5862d188a9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7317009" name="4e03fc4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5741443" name="4e03fc40-a50c-11f0-a756-f5862d188a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1545615" name="5509788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611987" name="55097880-a50c-11f0-a756-f5862d188a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spezielle Anstrich-, Beschichtungsstoffe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136877" name="a51d805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047706" name="a51d8050-a50c-11f0-a756-f5862d188a9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6542753" name="b4f39be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650763" name="b4f39be0-a50c-11f0-a756-f5862d188a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PCB: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5645843" name="6b1dfa5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6847082" name="6b1dfa50-a50d-11f0-a756-f5862d188a9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304620" name="7051279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2200921" name="70512790-a50d-11f0-a756-f5862d188a9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7611591" name="7f04951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043925" name="7f049510-a50d-11f0-a756-f5862d188a9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2025166" name="81fb18c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6547699" name="81fb18c0-a50d-11f0-a756-f5862d188a9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9331920" name="8ea82ef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464176" name="8ea82ef0-a50d-11f0-a756-f5862d188a9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9326847" name="93076a6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7885617" name="93076a60-a50d-11f0-a756-f5862d188a9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6275440" name="0d1fd30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679363" name="0d1fd300-a50e-11f0-a756-f5862d188a9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4782866" name="d306ca3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87076" name="d306ca30-a511-11f0-a756-f5862d188a9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8158957" name="917f4e5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678461" name="917f4e50-a50e-11f0-a756-f5862d188a9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1307034" name="e1b9e99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685968" name="e1b9e990-a511-11f0-a756-f5862d188a9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9602574" name="c7f0d62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581623" name="c7f0d620-a50e-11f0-a756-f5862d188a9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161065" name="0974817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817991" name="09748170-a512-11f0-a756-f5862d188a9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3591330" name="842efdd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964387" name="842efdd0-a50f-11f0-a756-f5862d188a9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7812340" name="2e6ff95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132003" name="2e6ff950-a512-11f0-a756-f5862d188a9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2845753" name="94a1f5a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0815889" name="94a1f5a0-a50f-11f0-a756-f5862d188a9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6909778" name="3b7dcd2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6337119" name="3b7dcd20-a512-11f0-a756-f5862d188a9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8004854" name="d0f8e3b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3849053" name="d0f8e3b0-a50f-11f0-a756-f5862d188a9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0441955" name="4d7d315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566674" name="4d7d3150-a512-11f0-a756-f5862d188a9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132860" name="48595840-a510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909177" name="48595840-a510-11f0-a756-f5862d188a9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2371981" name="595fcb9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768906" name="595fcb90-a512-11f0-a756-f5862d188a9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9228806" name="405f4d6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5089939" name="405f4d60-a511-11f0-a756-f5862d188a9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769250" name="be0ddfa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0374849" name="be0ddfa0-a512-11f0-a756-f5862d188a9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9398675" name="7319e7b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0038754" name="7319e7b0-a511-11f0-a756-f5862d188a91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7012190" name="c6b5250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0363519" name="c6b52500-a512-11f0-a756-f5862d188a91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2613182" name="dc46146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4017426" name="dc461460-a512-11f0-a756-f5862d188a91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89900" name="e02e993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190923" name="e02e9930-a512-11f0-a756-f5862d188a91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382891" name="1ca6cae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0533834" name="1ca6cae0-a513-11f0-a756-f5862d188a91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5086023" name="2111ed3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214735" name="2111ed30-a513-11f0-a756-f5862d188a91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Gaube alt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2845982" name="26d1d4a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7896406" name="26d1d4a0-a514-11f0-a756-f5862d188a91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2466014" name="303083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2973383" name="30308320-a514-11f0-a756-f5862d188a91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Gaube neu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7855398" name="4c0b66f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8484598" name="4c0b66f0-a514-11f0-a756-f5862d188a91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6592465" name="521545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82757" name="52154520-a514-11f0-a756-f5862d188a91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486262" name="7e1b907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361474" name="7e1b9070-a514-11f0-a756-f5862d188a91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0100728" name="82137e9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2414533" name="82137e90-a514-11f0-a756-f5862d188a91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162131" name="885b9e4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60856" name="885b9e40-a514-11f0-a756-f5862d188a91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5589315" name="8cc0cd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498888" name="8cc0cd20-a514-11f0-a756-f5862d188a91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Wasenstrasse 29A, 8280 Kreuzlingen</w:t>
          </w:r>
        </w:p>
        <w:p>
          <w:pPr>
            <w:spacing w:before="0" w:after="0"/>
          </w:pPr>
          <w:r>
            <w:t>524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