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oter+xml" PartName="/word/footer.xml"/>
  <Override ContentType="application/vnd.openxmlformats-officedocument.wordprocessingml.header+xml" PartName="/word/header.xml"/>
  <Override ContentType="application/vnd.openxmlformats-officedocument.wordprocessingml.settings+xml" PartName="/word/settings.xml"/>
  <Override ContentType="application/vnd.openxmlformats-officedocument.wordprocessingml.styles+xml" PartName="/word/styles.xml"/>
</Types>
</file>

<file path=_rels/.rels><?xml version="1.0" encoding="UTF-8" standalone="yes"?>
<Relationships xmlns="http://schemas.openxmlformats.org/package/2006/relationships">
    <Relationship Target="word/document.xml" Type="http://schemas.openxmlformats.org/officeDocument/2006/relationships/officeDocument" Id="rId1"/>
    <Relationship Target="docProps/core.xml" Type="http://schemas.openxmlformats.org/package/2006/relationships/metadata/core-properties" Id="rId2"/>
    <Relationship Target="docProps/app.xml" Type="http://schemas.openxmlformats.org/officeDocument/2006/relationships/extended-properties" Id="rId3"/>
</Relationships>

</file>

<file path=word/document.xml><?xml version="1.0" encoding="utf-8"?>
<w:document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body>
    <!-- Created by docx4j 11.4.8 (Apache licensed) using REFERENCE JAXB in Microsoft Java 11.0.26 on Windows Server 2022 -->
    <w:tbl>
      <w:tblPr>
        <w:tblStyle w:val="TableGrid"/>
        <w:tblW w:w="13958" w:type="dxa"/>
        <w:jc w:val="center"/>
        <w:tblLook w:val="04A0"/>
      </w:tblPr>
      <w:tblGrid>
        <w:gridCol w:w="1994"/>
        <w:gridCol w:w="1994"/>
        <w:gridCol w:w="1994"/>
        <w:gridCol w:w="1994"/>
        <w:gridCol w:w="1994"/>
        <w:gridCol w:w="1994"/>
        <w:gridCol w:w="1994"/>
      </w:tblGrid>
      <w:tr>
        <w:trPr>
          <w:tblHeader w:val="true"/>
        </w:trPr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Bezeichnung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Fundort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Verdachtsmoment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Bemerkung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Überblick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Detail</w:t>
            </w:r>
          </w:p>
        </w:tc>
        <w:tc>
          <w:tcPr>
            <w:shd w:fill="D9D9D9"/>
            <w:tcMar>
              <w:top w:w="120" w:type="dxa"/>
              <w:bottom w:w="120" w:type="dxa"/>
            </w:tcMar>
          </w:tcPr>
          <w:p>
            <w:pPr>
              <w:jc w:val="left"/>
            </w:pPr>
            <w:r>
              <w:rPr>
                <w:b w:val="true"/>
              </w:rPr>
              <w:t>Ergebnis Analytik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MaP-1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VM-1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5050089" name="35522b50-aa9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53597611" name="35522b50-aa92-11f0-8dec-59d90dbd9d23.jpg"/>
                          <pic:cNvPicPr/>
                        </pic:nvPicPr>
                        <pic:blipFill>
                          <a:blip r:embed="rId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482265523" name="3a389820-aa9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91142761" name="3a389820-aa92-11f0-8dec-59d90dbd9d23.jpg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MaP-2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VM-2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1160341" name="512a9e20-aa9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747655230" name="512a9e20-aa92-11f0-8dec-59d90dbd9d23.jpg"/>
                          <pic:cNvPicPr/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439770611" name="54b9df60-aa9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262951100" name="54b9df60-aa92-11f0-8dec-59d90dbd9d23.jpg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MaP-3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Bad </w:t>
            </w:r>
          </w:p>
          <w:p>
            <w:pPr>
              <w:spacing w:before="0" w:after="0"/>
            </w:pPr>
            <w:r>
              <w:t>DG </w:t>
            </w:r>
          </w:p>
          <w:p>
            <w:pPr>
              <w:spacing w:before="0" w:after="0"/>
            </w:pPr>
            <w:r>
              <w:t>Decke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VM-3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Decke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89558392" name="5ff6c3c0-aa9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24989065" name="5ff6c3c0-aa92-11f0-8dec-59d90dbd9d23.jpg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107515081" name="6411ca40-aa92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6050134" name="6411ca40-aa92-11f0-8dec-59d90dbd9d23.jpg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MaP-4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VM-4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632983158" name="9b45f3e0-aa94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11655619" name="9b45f3e0-aa94-11f0-8dec-59d90dbd9d23.jpg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077039071" name="a1d8ff40-aa94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593773670" name="a1d8ff40-aa94-11f0-8dec-59d90dbd9d23.jpg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MaP-5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Küche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VM-5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268804575" name="617c9910-aa9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0581801" name="617c9910-aa95-11f0-8dec-59d90dbd9d23.jpg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793158717" name="66fad910-aa9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414411248" name="66fad910-aa95-11f0-8dec-59d90dbd9d23.jpg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MaP-6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VM-6</w:t>
            </w:r>
          </w:p>
          <w:p>
            <w:pPr>
              <w:spacing w:before="0" w:after="0"/>
            </w:pPr>
            <w:r>
              <w:t>Klebstoffe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325815646" name="8759be60-aa9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787484674" name="8759be60-aa95-11f0-8dec-59d90dbd9d23.jpg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871709707" name="8b6bc430-aa9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131334498" name="8b6bc430-aa95-11f0-8dec-59d90dbd9d23.jpg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MaP-7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Wohnzimmer </w:t>
            </w:r>
          </w:p>
          <w:p>
            <w:pPr>
              <w:spacing w:before="0" w:after="0"/>
            </w:pPr>
            <w:r>
              <w:t>EG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VM-7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823595528" name="97492e50-aa9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975628750" name="97492e50-aa95-11f0-8dec-59d90dbd9d23.jpg"/>
                          <pic:cNvPicPr/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335661684" name="9bca70b0-aa95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3219926" name="9bca70b0-aa95-11f0-8dec-59d90dbd9d23.jpg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MaP-8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Wand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VM-8</w:t>
            </w:r>
          </w:p>
          <w:p>
            <w:pPr>
              <w:spacing w:before="0" w:after="0"/>
            </w:pPr>
            <w:r>
              <w:t>Putz </w:t>
            </w:r>
          </w:p>
          <w:p>
            <w:pPr>
              <w:spacing w:before="0" w:after="0"/>
            </w:pPr>
            <w:r>
              <w:t>Wand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598990356" name="32ad9b60-aa96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2004611339" name="32ad9b60-aa96-11f0-8dec-59d90dbd9d23.jpg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96389031" name="36d17b80-aa96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65952483" name="36d17b80-aa96-11f0-8dec-59d90dbd9d23.jpg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  <w:tr>
        <w:tc>
          <w:tcPr>
            <w:tcW w:w="1994" w:type="dxa"/>
          </w:tcPr>
          <w:p>
            <w:pPr>
              <w:spacing w:before="0" w:after="0"/>
            </w:pPr>
            <w:r>
              <w:rPr>
                <w:b w:val="true"/>
              </w:rPr>
              <w:t>MaP-9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Gang / Treppenhaus </w:t>
            </w:r>
          </w:p>
          <w:p>
            <w:pPr>
              <w:spacing w:before="0" w:after="0"/>
            </w:pPr>
            <w:r>
              <w:t>UG </w:t>
            </w:r>
          </w:p>
          <w:p>
            <w:pPr>
              <w:spacing w:before="0" w:after="0"/>
            </w:pPr>
            <w:r>
              <w:t>Boden </w:t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VM-9</w:t>
            </w:r>
          </w:p>
          <w:p>
            <w:pPr>
              <w:spacing w:before="0" w:after="0"/>
            </w:pPr>
            <w:r>
              <w:t>Plattenkleber </w:t>
            </w:r>
          </w:p>
          <w:p>
            <w:pPr>
              <w:spacing w:before="0" w:after="0"/>
            </w:pPr>
            <w:r>
              <w:t>Boden </w:t>
            </w:r>
          </w:p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/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2037004714" name="466f21f0-aa96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869743139" name="466f21f0-aa96-11f0-8dec-59d90dbd9d23.jpg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  <w:tcMar>
              <w:left w:w="0" w:type="dxa"/>
              <w:right w:w="0" w:type="dxa"/>
            </w:tcMar>
          </w:tcPr>
          <w:p>
            <w:pPr>
              <w:spacing w:before="0" w:after="0" w:line="240" w:lineRule="auto"/>
            </w:pPr>
            <w:r>
              <w:drawing>
                <wp:inline distT="0" distB="0" distL="0" distR="0">
                  <wp:extent cx="1266190" cy="1687198"/>
                  <wp:effectExtent l="0" t="0" r="0" b="0"/>
                  <wp:docPr id="1537984759" name="49f45110-aa96-11f0-8dec-59d90dbd9d23.jpg" descr=""/>
                  <wp:cNvGraphicFramePr>
                    <a:graphicFrameLocks noChangeAspect="true"/>
                  </wp:cNvGraphicFramePr>
                  <a:graphic>
                    <a:graphicData uri="http://schemas.openxmlformats.org/drawingml/2006/picture">
                      <pic:pic>
                        <pic:nvPicPr>
                          <pic:cNvPr id="1021958176" name="49f45110-aa96-11f0-8dec-59d90dbd9d23.jpg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66190" cy="168719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994" w:type="dxa"/>
          </w:tcPr>
          <w:p>
            <w:pPr>
              <w:spacing w:before="0" w:after="0"/>
            </w:pPr>
            <w:r>
              <w:t>Asbest:</w:t>
            </w:r>
          </w:p>
        </w:tc>
      </w:tr>
    </w:tbl>
    <w:sectPr>
      <w:headerReference w:type="default" r:id="rId3"/>
      <w:footerReference w:type="default" r:id="rId22"/>
      <w:pgSz w:w="16838" w:h="11906" w:orient="landscape" w:code="9"/>
      <w:pgMar w:top="1440" w:right="1440" w:bottom="1440" w:left="1440"/>
    </w:sectPr>
  </w:body>
</w:document>
</file>

<file path=word/footer.xml><?xml version="1.0" encoding="utf-8"?>
<w:ft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p>
    <w:pPr>
      <w:jc w:val="right"/>
    </w:pPr>
    <w:r>
      <w:t xml:space="preserve">S. </w:t>
    </w:r>
    <w:r>
      <w:fldChar w:fldCharType="begin"/>
      <w:instrText xml:space="preserve">PAGE</w:instrText>
      <w:fldChar w:fldCharType="separate"/>
      <w:fldChar w:fldCharType="end"/>
    </w:r>
    <w:r>
      <w:t> / </w:t>
    </w:r>
    <w:r>
      <w:fldChar w:fldCharType="begin"/>
      <w:instrText xml:space="preserve">NUMPAGES</w:instrText>
      <w:fldChar w:fldCharType="separate"/>
      <w:fldChar w:fldCharType="end"/>
    </w:r>
  </w:p>
</w:ftr>
</file>

<file path=word/header.xml><?xml version="1.0" encoding="utf-8"?>
<w:hdr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tbl>
    <w:tblPr>
      <w:tblStyle w:val="TableGrid"/>
      <w:tblW w:w="0" w:type="auto"/>
      <w:jc w:val="center"/>
      <w:tblBorders>
        <w:top w:val="none"/>
        <w:left w:val="none"/>
        <w:bottom w:val="none"/>
        <w:right w:val="none"/>
        <w:insideH w:val="none"/>
        <w:insideV w:val="none"/>
      </w:tblBorders>
      <w:tblLook w:val="04A0"/>
    </w:tblPr>
    <w:tblGrid>
      <w:gridCol w:w="4652"/>
      <w:gridCol w:w="4652"/>
      <w:gridCol w:w="4652"/>
    </w:tblGrid>
    <w:tr>
      <w:tc>
        <w:tcPr>
          <w:tcW w:w="4652" w:type="dxa"/>
          <w:tcMar>
            <w:top w:w="0" w:type="dxa"/>
            <w:left w:w="0" w:type="dxa"/>
            <w:bottom w:w="0" w:type="dxa"/>
            <w:right w:w="0" w:type="dxa"/>
          </w:tcMar>
        </w:tcPr>
        <w:p>
          <w:pPr>
            <w:jc w:val="left"/>
          </w:pPr>
          <w:r>
            <w:t>EFH. Kehlhofstrasse 5, 8266 Steckborn</w:t>
          </w:r>
        </w:p>
        <w:p>
          <w:pPr>
            <w:spacing w:before="0" w:after="0"/>
          </w:pPr>
          <w:r>
            <w:t>537</w:t>
          </w:r>
        </w:p>
        <w:p>
          <w:r>
            <w:fldChar w:fldCharType="begin"/>
          </w:r>
          <w:r>
            <w:t xml:space="preserve">TIME \@ "DD.MM.YYYY"</w:t>
          </w:r>
          <w:r>
            <w:fldChar w:fldCharType="separate"/>
          </w:r>
          <w:r>
            <w:fldChar w:fldCharType="end"/>
          </w:r>
        </w:p>
      </w:tc>
      <w:tc>
        <w:tcPr>
          <w:tcW w:w="4652" w:type="dxa"/>
        </w:tcPr>
        <w:p>
          <w:pPr>
            <w:jc w:val="center"/>
          </w:pPr>
          <w:r>
            <w:rPr>
              <w:b w:val="true"/>
            </w:rPr>
            <w:t xml:space="preserve">Liste der Einzelproben</w:t>
          </w:r>
        </w:p>
      </w:tc>
      <w:tc>
        <w:tcPr>
          <w:tcW w:w="4652" w:type="dxa"/>
        </w:tcPr>
        <w:p>
          <w:pPr>
            <w:jc w:val="right"/>
          </w:pPr>
        </w:p>
      </w:tc>
    </w:tr>
  </w:tbl>
  <w:p>
    <w:r/>
  </w:p>
</w:hdr>
</file>

<file path=word/settings.xml><?xml version="1.0" encoding="utf-8"?>
<w:setting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 mc:Ignorable="">
  <w:compat>
    <w:compatSetting w:name="overrideTableStyleFontSizeAndJustification" w:uri="http://schemas.microsoft.com/office/word" w:val="1"/>
  </w:compat>
</w:settings>
</file>

<file path=word/styles.xml><?xml version="1.0" encoding="utf-8"?>
<w:styles xmlns:w="http://schemas.openxmlformats.org/wordprocessingml/2006/main" xmlns:w14="http://schemas.microsoft.com/office/word/2010/wordml" xmlns:m="http://schemas.openxmlformats.org/officeDocument/2006/math" xmlns:r="http://schemas.openxmlformats.org/officeDocument/2006/relationships" xmlns:wp="http://schemas.openxmlformats.org/drawingml/2006/wordprocessingDrawing" xmlns:a="http://schemas.openxmlformats.org/drawingml/2006/main" xmlns:wp14="http://schemas.microsoft.com/office/word/2010/wordprocessingDrawing" xmlns:w15="http://schemas.microsoft.com/office/word/2012/wordml" xmlns:mc="http://schemas.openxmlformats.org/markup-compatibility/2006" xmlns:a14="http://schemas.microsoft.com/office/drawing/2010/main" xmlns:sl="http://schemas.openxmlformats.org/schemaLibrary/2006/main" xmlns:wne="http://schemas.microsoft.com/office/word/2006/wordml" xmlns:c="http://schemas.openxmlformats.org/drawingml/2006/chart" xmlns:cdr="http://schemas.openxmlformats.org/drawingml/2006/chartDrawing" xmlns:c14="http://schemas.microsoft.com/office/drawing/2007/8/2/chart" xmlns:dgm="http://schemas.openxmlformats.org/drawingml/2006/diagram" xmlns:pic="http://schemas.openxmlformats.org/drawingml/2006/picture" xmlns:xdr="http://schemas.openxmlformats.org/drawingml/2006/spreadsheetDrawing" xmlns:dsp="http://schemas.microsoft.com/office/drawing/2008/diagram" xmlns:xvml="urn:schemas-microsoft-com:office:excel" xmlns:o="urn:schemas-microsoft-com:office:office" xmlns:v="urn:schemas-microsoft-com:vml" xmlns:w10="urn:schemas-microsoft-com:office:word" xmlns:pvml="urn:schemas-microsoft-com:office:powerpoint" xmlns:cppr="http://schemas.microsoft.com/office/2006/coverPageProps" xmlns:odx="http://opendope.org/xpaths" xmlns:odc="http://opendope.org/conditions" xmlns:odq="http://opendope.org/questions" xmlns:oda="http://opendope.org/answers" xmlns:odi="http://opendope.org/components" xmlns:odgm="http://opendope.org/SmartArt/DataHierarchy" xmlns:b="http://schemas.openxmlformats.org/officeDocument/2006/bibliography" xmlns:msink="http://schemas.microsoft.com/ink/2010/main" xmlns:cdr14="http://schemas.microsoft.com/office/drawing/2010/chartDrawing" xmlns:c15="http://schemas.microsoft.com/office/drawing/2012/chart" xmlns:cs="http://schemas.microsoft.com/office/drawing/2012/chartStyle" xmlns:ns38="http://www.w3.org/1998/Math/MathML" xmlns:ns39="http://www.w3.org/2003/InkML" xmlns:a13cmd="http://schemas.microsoft.com/office/drawing/2013/main/command" xmlns:cx="http://schemas.microsoft.com/office/drawing/2014/chartex" xmlns:c16="http://schemas.microsoft.com/office/drawing/2014/chart" xmlns:dgm1611="http://schemas.microsoft.com/office/drawing/2016/11/diagram" xmlns:c173="http://schemas.microsoft.com/office/drawing/2017/03/chart" xmlns:am3d="http://schemas.microsoft.com/office/drawing/2017/model3d" xmlns:an18="http://schemas.microsoft.com/office/drawing/2018/animation" xmlns:anam3d="http://schemas.microsoft.com/office/drawing/2018/animation/model3d" xmlns:iact="http://schemas.microsoft.com/office/powerpoint/2014/inkAction" xmlns:thm15="http://schemas.microsoft.com/office/thememl/2012/main" xmlns:wps="http://schemas.microsoft.com/office/word/2010/wordprocessingShape" xmlns:wpc="http://schemas.microsoft.com/office/word/2010/wordprocessingCanvas" xmlns:wpg="http://schemas.microsoft.com/office/word/2010/wordprocessingGroup" xmlns:w16se="http://schemas.microsoft.com/office/word/2015/wordml/symex" xmlns:w16cid="http://schemas.microsoft.com/office/word/2016/wordml/cid" xmlns:wetp="http://schemas.microsoft.com/office/webextensions/taskpanes/2010/11" xmlns:we="http://schemas.microsoft.com/office/webextensions/webextension/2010/11" xmlns:comp="http://schemas.openxmlformats.org/drawingml/2006/compatibility" xmlns:lc="http://schemas.openxmlformats.org/drawingml/2006/lockedCanvas" xmlns:dgm14="http://schemas.microsoft.com/office/drawing/2010/diagram" xmlns:a15="http://schemas.microsoft.com/office/drawing/2012/main" xmlns:pic14="http://schemas.microsoft.com/office/drawing/2010/picture" xmlns:c16ac="http://schemas.microsoft.com/office/drawing/2014/chart/ac" xmlns:a16="http://schemas.microsoft.com/office/drawing/2014/main" xmlns:a1611="http://schemas.microsoft.com/office/drawing/2016/11/main" xmlns:dgm1612="http://schemas.microsoft.com/office/drawing/2016/12/diagram" xmlns:a16svg="http://schemas.microsoft.com/office/drawing/2016/SVG/main" xmlns:adec="http://schemas.microsoft.com/office/drawing/2017/decorative" xmlns:a18hc="http://schemas.microsoft.com/office/drawing/2018/hyperlinkcolor" xmlns:wp15="http://schemas.microsoft.com/office/word/2012/wordprocessingDrawing">
  <w:docDefaults>
    <w:rPrDefault>
      <w:rPr>
        <w:rFonts w:asciiTheme="minorHAnsi" w:hAnsiTheme="minorHAnsi" w:eastAsia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false" w:defUIPriority="99" w:defSemiHidden="true" w:defUnhideWhenUsed="true" w:defQFormat="false" w:count="267">
    <w:lsdException w:name="Normal" w:uiPriority="0" w:semiHidden="false" w:unhideWhenUsed="false" w:qFormat="true"/>
    <w:lsdException w:name="heading 1" w:uiPriority="9" w:semiHidden="false" w:unhideWhenUsed="false" w:qFormat="true"/>
    <w:lsdException w:name="heading 2" w:uiPriority="9" w:qFormat="true"/>
    <w:lsdException w:name="heading 3" w:uiPriority="9" w:qFormat="true"/>
    <w:lsdException w:name="heading 4" w:uiPriority="9" w:qFormat="true"/>
    <w:lsdException w:name="Title" w:uiPriority="10" w:semiHidden="false" w:unhideWhenUsed="false" w:qFormat="true"/>
    <w:lsdException w:name="Default Paragraph Font" w:uiPriority="1"/>
    <w:lsdException w:name="Subtitle" w:uiPriority="11" w:semiHidden="false" w:unhideWhenUsed="false" w:qFormat="true"/>
    <w:lsdException w:name="Emphasis" w:uiPriority="20" w:semiHidden="false" w:unhideWhenUsed="false" w:qFormat="true"/>
    <w:lsdException w:name="Table Grid" w:uiPriority="59" w:semiHidden="false" w:unhideWhenUsed="false"/>
  </w:latentStyles>
  <w:style w:type="paragraph" w:styleId="Normal" w:default="true">
    <w:name w:val="Normal"/>
    <w:qFormat/>
    <w:rsid w:val="004A3277"/>
    <w:rPr>
      <w:sz w:val="20"/>
      <w:szCs w:val="20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1CD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styleId="DefaultParagraphFont" w:default="true">
    <w:name w:val="Default Paragraph Font"/>
    <w:uiPriority w:val="1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styleId="HeaderChar" w:customStyle="true">
    <w:name w:val="Header Char"/>
    <w:basedOn w:val="DefaultParagraphFont"/>
    <w:link w:val="Header"/>
    <w:uiPriority w:val="99"/>
    <w:rsid w:val="00841CD9"/>
  </w:style>
  <w:style w:type="character" w:styleId="Heading1Char" w:customStyle="true">
    <w:name w:val="Heading 1 Char"/>
    <w:basedOn w:val="DefaultParagraphFont"/>
    <w:link w:val="Heading1"/>
    <w:uiPriority w:val="9"/>
    <w:rsid w:val="00841CD9"/>
    <w:rPr>
      <w:rFonts w:asciiTheme="majorHAnsi" w:hAnsiTheme="majorHAnsi" w:eastAsiaTheme="majorEastAsia" w:cstheme="majorBidi"/>
      <w:b/>
      <w:bCs/>
      <w:color w:val="365F91" w:themeColor="accent1" w:themeShade="BF"/>
      <w:sz w:val="28"/>
      <w:szCs w:val="28"/>
    </w:rPr>
  </w:style>
  <w:style w:type="character" w:styleId="Heading2Char" w:customStyle="true">
    <w:name w:val="Heading 2 Char"/>
    <w:basedOn w:val="DefaultParagraphFont"/>
    <w:link w:val="Heading2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styleId="Heading3Char" w:customStyle="true">
    <w:name w:val="Heading 3 Char"/>
    <w:basedOn w:val="DefaultParagraphFont"/>
    <w:link w:val="Heading3"/>
    <w:uiPriority w:val="9"/>
    <w:rsid w:val="00841CD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styleId="Heading4Char" w:customStyle="true">
    <w:name w:val="Heading 4 Char"/>
    <w:basedOn w:val="DefaultParagraphFont"/>
    <w:link w:val="Heading4"/>
    <w:uiPriority w:val="9"/>
    <w:rsid w:val="00841CD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paragraph" w:styleId="NormalIndent">
    <w:name w:val="Normal Indent"/>
    <w:basedOn w:val="Normal"/>
    <w:uiPriority w:val="99"/>
    <w:unhideWhenUsed/>
    <w:rsid w:val="00841CD9"/>
    <w:pPr>
      <w:ind w:left="720"/>
    </w:pPr>
  </w:style>
  <w:style w:type="paragraph" w:styleId="Subtitle">
    <w:name w:val="Subtitle"/>
    <w:basedOn w:val="Normal"/>
    <w:next w:val="Normal"/>
    <w:link w:val="SubtitleChar"/>
    <w:uiPriority w:val="11"/>
    <w:qFormat/>
    <w:rsid w:val="00841CD9"/>
    <w:pPr>
      <w:numPr>
        <w:ilvl w:val="1"/>
      </w:num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styleId="SubtitleChar" w:customStyle="true">
    <w:name w:val="Subtitle Char"/>
    <w:basedOn w:val="DefaultParagraphFont"/>
    <w:link w:val="Subtitle"/>
    <w:uiPriority w:val="11"/>
    <w:rsid w:val="00841CD9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paragraph" w:styleId="Title">
    <w:name w:val="Title"/>
    <w:basedOn w:val="Normal"/>
    <w:next w:val="Normal"/>
    <w:link w:val="TitleChar"/>
    <w:uiPriority w:val="10"/>
    <w:qFormat/>
    <w:rsid w:val="00841CD9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TitleChar" w:customStyle="true">
    <w:name w:val="Title Char"/>
    <w:basedOn w:val="DefaultParagraphFont"/>
    <w:link w:val="Title"/>
    <w:uiPriority w:val="10"/>
    <w:rsid w:val="00841CD9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character" w:styleId="Emphasis">
    <w:name w:val="Emphasis"/>
    <w:basedOn w:val="DefaultParagraphFont"/>
    <w:uiPriority w:val="20"/>
    <w:qFormat/>
    <w:rsid w:val="00D1197D"/>
    <w:rPr>
      <w:i/>
      <w:iCs/>
    </w:rPr>
  </w:style>
  <w:style w:type="character" w:styleId="Hyperlink">
    <w:name w:val="Hyperlink"/>
    <w:basedOn w:val="DefaultParagraphFont"/>
    <w:uiPriority w:val="99"/>
    <w:unhideWhenUsed/>
    <w:rPr>
      <w:color w:val="0000FF" w:themeColor="hyperlink"/>
      <w:u w:val="single"/>
    </w:rPr>
  </w:style>
  <w:style w:type="table" w:styleId="TableGrid">
    <w:name w:val="Table Grid"/>
    <w:basedOn w:val="TableNormal"/>
    <w:uiPriority w:val="59"/>
    <w:pPr>
      <w:spacing w:after="0" w:line="240" w:lineRule="auto"/>
    </w:pPr>
    <w:tblPr>
      <w:tblInd w:w="0" w:type="dxa"/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TableNormal" w:default="tru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paragraph" w:styleId="Caption">
    <w:name w:val="caption"/>
    <w:basedOn w:val="Normal"/>
    <w:next w:val="Normal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_rels/document.xml.rels><?xml version="1.0" encoding="UTF-8" standalone="yes"?>
<Relationships xmlns="http://schemas.openxmlformats.org/package/2006/relationships">
    <Relationship Target="styles.xml" Type="http://schemas.openxmlformats.org/officeDocument/2006/relationships/styles" Id="rId1"/>
    <Relationship Target="settings.xml" Type="http://schemas.openxmlformats.org/officeDocument/2006/relationships/settings" Id="rId2"/>
    <Relationship Target="header.xml" Type="http://schemas.openxmlformats.org/officeDocument/2006/relationships/header" Id="rId3"/>
    <Relationship Target="media/document_image_rId4.jpeg" Type="http://schemas.openxmlformats.org/officeDocument/2006/relationships/image" Id="rId4"/>
    <Relationship Target="media/document_image_rId5.jpeg" Type="http://schemas.openxmlformats.org/officeDocument/2006/relationships/image" Id="rId5"/>
    <Relationship Target="media/document_image_rId6.jpeg" Type="http://schemas.openxmlformats.org/officeDocument/2006/relationships/image" Id="rId6"/>
    <Relationship Target="media/document_image_rId7.jpeg" Type="http://schemas.openxmlformats.org/officeDocument/2006/relationships/image" Id="rId7"/>
    <Relationship Target="media/document_image_rId8.jpeg" Type="http://schemas.openxmlformats.org/officeDocument/2006/relationships/image" Id="rId8"/>
    <Relationship Target="media/document_image_rId9.jpeg" Type="http://schemas.openxmlformats.org/officeDocument/2006/relationships/image" Id="rId9"/>
    <Relationship Target="media/document_image_rId10.jpeg" Type="http://schemas.openxmlformats.org/officeDocument/2006/relationships/image" Id="rId10"/>
    <Relationship Target="media/document_image_rId11.jpeg" Type="http://schemas.openxmlformats.org/officeDocument/2006/relationships/image" Id="rId11"/>
    <Relationship Target="media/document_image_rId12.jpeg" Type="http://schemas.openxmlformats.org/officeDocument/2006/relationships/image" Id="rId12"/>
    <Relationship Target="media/document_image_rId13.jpeg" Type="http://schemas.openxmlformats.org/officeDocument/2006/relationships/image" Id="rId13"/>
    <Relationship Target="media/document_image_rId14.jpeg" Type="http://schemas.openxmlformats.org/officeDocument/2006/relationships/image" Id="rId14"/>
    <Relationship Target="media/document_image_rId15.jpeg" Type="http://schemas.openxmlformats.org/officeDocument/2006/relationships/image" Id="rId15"/>
    <Relationship Target="media/document_image_rId16.jpeg" Type="http://schemas.openxmlformats.org/officeDocument/2006/relationships/image" Id="rId16"/>
    <Relationship Target="media/document_image_rId17.jpeg" Type="http://schemas.openxmlformats.org/officeDocument/2006/relationships/image" Id="rId17"/>
    <Relationship Target="media/document_image_rId18.jpeg" Type="http://schemas.openxmlformats.org/officeDocument/2006/relationships/image" Id="rId18"/>
    <Relationship Target="media/document_image_rId19.jpeg" Type="http://schemas.openxmlformats.org/officeDocument/2006/relationships/image" Id="rId19"/>
    <Relationship Target="media/document_image_rId20.jpeg" Type="http://schemas.openxmlformats.org/officeDocument/2006/relationships/image" Id="rId20"/>
    <Relationship Target="media/document_image_rId21.jpeg" Type="http://schemas.openxmlformats.org/officeDocument/2006/relationships/image" Id="rId21"/>
    <Relationship Target="footer.xml" Type="http://schemas.openxmlformats.org/officeDocument/2006/relationships/footer" Id="rId22"/>
</Relationships>

</file>

<file path=docProps/app.xml><?xml version="1.0" encoding="utf-8"?>
<properties:Properties xmlns:properties="http://schemas.openxmlformats.org/officeDocument/2006/extended-properties" xmlns:vt="http://schemas.openxmlformats.org/officeDocument/2006/docPropsVTypes"/>
</file>

<file path=docProps/core.xml><?xml version="1.0" encoding="utf-8"?>
<cp:coreProperties xmlns:cp="http://schemas.openxmlformats.org/package/2006/metadata/core-properties" xmlns:dcterms="http://purl.org/dc/terms/" xmlns:dc="http://purl.org/dc/elements/1.1/"/>
</file>