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 Cushion Vinyl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4831023" name="ce5b5bd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137336" name="ce5b5bd0-a2a6-11f0-806c-53620ff5847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0987473" name="d42dfd6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4004362" name="d42dfd60-a2a6-11f0-806c-53620ff5847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707704" name="fb67093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843421" name="fb670930-a2a6-11f0-806c-53620ff5847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3896955" name="0696a72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104685" name="0696a720-a2a7-11f0-806c-53620ff5847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1552499" name="15c49bd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1959293" name="15c49bd0-a2a7-11f0-806c-53620ff5847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2155773" name="190f811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337104" name="190f8110-a2a7-11f0-806c-53620ff5847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8170279" name="230e673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9639952" name="230e6730-a2a7-11f0-806c-53620ff5847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0385267" name="2801301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5646942" name="28013010-a2a7-11f0-806c-53620ff5847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alle 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1931280" name="3e83ab6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817615" name="3e83ab60-a2a7-11f0-806c-53620ff5847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334323" name="43db027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8790566" name="43db0270-a2a7-11f0-806c-53620ff5847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9298734" name="115abc9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5567527" name="115abc90-a2a8-11f0-806c-53620ff5847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5953645" name="175c0f4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464664" name="175c0f40-a2a8-11f0-806c-53620ff5847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9535930" name="2b6b8ec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778105" name="2b6b8ec0-a2a8-11f0-806c-53620ff5847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4938670" name="300ae07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4237019" name="300ae070-a2a8-11f0-806c-53620ff5847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6099572" name="e3aa002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5194572" name="e3aa0020-a2a8-11f0-806c-53620ff5847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882175" name="eed928e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6299149" name="eed928e0-a2a8-11f0-806c-53620ff5847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681879" name="5d1a570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9884368" name="5d1a5700-a2ab-11f0-806c-53620ff5847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0172650" name="6359c42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3920984" name="6359c420-a2ab-11f0-806c-53620ff5847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links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2733422" name="aabff6e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183760" name="aabff6e0-a2ab-11f0-806c-53620ff5847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226652" name="b574716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540461" name="b5747160-a2ab-11f0-806c-53620ff5847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6849920" name="275ac4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270579" name="275ac4a0-a2ac-11f0-806c-53620ff5847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2785510" name="2ac2f5e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1097249" name="2ac2f5e0-a2ac-11f0-806c-53620ff5847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OG rechts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9906535" name="cc464fc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720238" name="cc464fc0-a2ac-11f0-806c-53620ff5847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1180126" name="d0e4de2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521376" name="d0e4de20-a2ac-11f0-806c-53620ff5847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OG rechts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797119" name="dc3327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648074" name="dc3327a0-a2ac-11f0-806c-53620ff5847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6879522" name="e19cf54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5731666" name="e19cf540-a2ac-11f0-806c-53620ff5847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2754105" name="e4b933f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1839757" name="e4b933f0-a2ad-11f0-806c-53620ff5847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502012" name="e968160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8667464" name="e9681600-a2ad-11f0-806c-53620ff5847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links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5514703" name="3fdca78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5752520" name="3fdca780-a2ae-11f0-806c-53620ff5847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5578657" name="44ea727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177955" name="44ea7270-a2ae-11f0-806c-53620ff5847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Gang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Wände Platten </w:t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3220754" name="22e3b4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9217788" name="22e3b410-a2af-11f0-806c-53620ff5847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9974996" name="2af3264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293634" name="2af32640-a2af-11f0-806c-53620ff5847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Reduit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058655" name="4437f5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062122" name="4437f5e0-a2af-11f0-806c-53620ff5847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4315432" name="49cd676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606117" name="49cd6760-a2af-11f0-806c-53620ff5847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5379376" name="721ee8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406006" name="721ee810-a2af-11f0-806c-53620ff5847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068642" name="75e6294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8752611" name="75e62940-a2af-11f0-806c-53620ff5847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3659726" name="8d21e27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552951" name="8d21e270-a2af-11f0-806c-53620ff5847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7670652" name="907fda8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6710724" name="907fda80-a2af-11f0-806c-53620ff5847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4543524" name="9ca28b0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9284510" name="9ca28b00-a2af-11f0-806c-53620ff5847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4159558" name="a186d4f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2272316" name="a186d4f0-a2af-11f0-806c-53620ff5847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Gang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9968240" name="b4af76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694656" name="b4af76e0-a2af-11f0-806c-53620ff5847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9705000" name="b9f568d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3687813" name="b9f568d0-a2af-11f0-806c-53620ff5847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5780242" name="1c38223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22465" name="1c382230-a2b0-11f0-806c-53620ff5847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5006658" name="2267fe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3685143" name="2267fef0-a2b0-11f0-806c-53620ff5847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0371399" name="32c301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391007" name="32c301f0-a2b0-11f0-806c-53620ff5847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8218292" name="376f9a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9088391" name="376f9a10-a2b0-11f0-806c-53620ff5847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6251247" name="431bbb0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3641624" name="431bbb00-a2b0-11f0-806c-53620ff5847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9114297" name="46f2da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9430137" name="46f2dab0-a2b0-11f0-806c-53620ff5847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0183434" name="b8a3c6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1811577" name="b8a3c610-a2b0-11f0-806c-53620ff5847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3649262" name="be4e1f2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411331" name="be4e1f20-a2b0-11f0-806c-53620ff5847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7557825" name="d0c39d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6631941" name="d0c39db0-a2b0-11f0-806c-53620ff5847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3760817" name="d4d184d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967520" name="d4d184d0-a2b0-11f0-806c-53620ff5847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rechts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1900193" name="42b0f5d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621438" name="42b0f5d0-a2b1-11f0-806c-53620ff5847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373796" name="48fa751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464206" name="48fa7510-a2b1-11f0-806c-53620ff5847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links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2336226" name="63861c9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3602642" name="63861c90-a2b1-11f0-806c-53620ff5847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4985169" name="6920701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724229" name="69207010-a2b1-11f0-806c-53620ff5847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rechts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2986342" name="a4bb88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821413" name="a4bb8830-a2b1-11f0-806c-53620ff5847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4650856" name="abf3ad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987924" name="abf3ad30-a2b1-11f0-806c-53620ff5847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links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4923069" name="bdd9bd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915319" name="bdd9bd00-a2b1-11f0-806c-53620ff58473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0882083" name="c34957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2111065" name="c3495700-a2b1-11f0-806c-53620ff58473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Grütstrasse 74,8625 Gossau</w:t>
          </w:r>
        </w:p>
        <w:p>
          <w:pPr>
            <w:spacing w:before="0" w:after="0"/>
          </w:pPr>
          <w:r>
            <w:t>517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