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7934162" name="9df859c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486908" name="9df859c0-aa80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6090738" name="a2a6edb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0331893" name="a2a6edb0-aa80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7872416" name="c2e2457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6400233" name="c2e24570-aa80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0692223" name="c7d2c46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56431" name="c7d2c460-aa80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7782259" name="d7c800b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388345" name="d7c800b0-aa80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5070270" name="dd21a1b0-aa8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392223" name="dd21a1b0-aa80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1894607" name="24ad0fb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8222128" name="24ad0fb0-aa81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1910055" name="28c249d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7784957" name="28c249d0-aa81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4865261" name="3881820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721813" name="38818200-aa81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9462764" name="3dbd61d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569571" name="3dbd61d0-aa81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9372871" name="71a83ec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035487" name="71a83ec0-aa81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6044248" name="76baebb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1217006" name="76baebb0-aa81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3126866" name="8469ba7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684220" name="8469ba70-aa81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2339285" name="8944dca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729201" name="8944dca0-aa81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2253644" name="e252688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0011711" name="e2526880-aa81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4162056" name="e6594ac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505846" name="e6594ac0-aa81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1651627" name="f3cf564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5240164" name="f3cf5640-aa81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9948823" name="f8406c00-aa8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92562" name="f8406c00-aa81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865909" name="24e51a30-aa8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972480" name="24e51a30-aa82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055178" name="28d78a10-aa8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035748" name="28d78a10-aa82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Junkerngasse 3a, 5502 Hunzenschwil </w:t>
          </w:r>
        </w:p>
        <w:p>
          <w:pPr>
            <w:spacing w:before="0" w:after="0"/>
          </w:pPr>
          <w:r>
            <w:t>541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