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8147873" name="06cd41e0-63b9-11f0-83b7-a58d05dd2a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8611511" name="06cd41e0-63b9-11f0-83b7-a58d05dd2a1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2671399" name="0b4d99e0-63b9-11f0-94d0-b3a2ff48281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532865" name="0b4d99e0-63b9-11f0-94d0-b3a2ff48281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5488886" name="1ad2af40-63b9-11f0-a467-9374572d7d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072675" name="1ad2af40-63b9-11f0-a467-9374572d7d5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6374068" name="258750d0-63b9-11f0-bca1-9db98e307c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6145245" name="258750d0-63b9-11f0-bca1-9db98e307c4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7259105" name="2d849a90-63b9-11f0-810d-9f8ee63b637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8582359" name="2d849a90-63b9-11f0-810d-9f8ee63b637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6986627" name="35496f30-63b9-11f0-a2c4-9543c213d2a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9522971" name="35496f30-63b9-11f0-a2c4-9543c213d2a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/ WC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5899311" name="3ec96150-63b9-11f0-b756-1518c415fb5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5419921" name="3ec96150-63b9-11f0-b756-1518c415fb5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8882530" name="43c0e520-63b9-11f0-a507-05c0941677f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91777" name="43c0e520-63b9-11f0-a507-05c0941677f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2029869" name="cc14cc20-63b9-11f0-8354-295e5b7a07d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7362159" name="cc14cc20-63b9-11f0-8354-295e5b7a07d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9726215" name="d0825f70-63b9-11f0-9b1d-5587ac2f0a8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5840566" name="d0825f70-63b9-11f0-9b1d-5587ac2f0a8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004536" name="e0718140-63b9-11f0-9e16-f1dbde5ebdb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9398168" name="e0718140-63b9-11f0-9e16-f1dbde5ebdbb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7334444" name="e63dba30-63b9-11f0-a5e7-c573fbce43c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0934204" name="e63dba30-63b9-11f0-a5e7-c573fbce43c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640112" name="f0965910-63b9-11f0-9ba0-f9798b56067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991881" name="f0965910-63b9-11f0-9ba0-f9798b56067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9146453" name="f4c81be0-63b9-11f0-b07e-052b3251068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8694029" name="f4c81be0-63b9-11f0-b07e-052b3251068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9866827" name="61ac8b10-63ba-11f0-9c69-65838ff1a6b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472252" name="61ac8b10-63ba-11f0-9c69-65838ff1a6b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0745005" name="65fa3a50-63ba-11f0-bc99-b7280cebab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6075090" name="65fa3a50-63ba-11f0-bc99-b7280cebabf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5448134" name="75cbc200-63ba-11f0-9227-8142616b1dd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562678" name="75cbc200-63ba-11f0-9227-8142616b1dd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5991182" name="7d70d9a0-63ba-11f0-bcce-fbb38c7ebde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7698874" name="7d70d9a0-63ba-11f0-bcce-fbb38c7ebde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1012598" name="873c7ac0-63ba-11f0-be9f-89a30cc9305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9657262" name="873c7ac0-63ba-11f0-be9f-89a30cc9305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1268768" name="8c7637b0-63ba-11f0-b6c8-4bbc09463af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0155389" name="8c7637b0-63ba-11f0-b6c8-4bbc09463afb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Gang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1022268" name="41947d50-63bb-11f0-a29a-eb7f4b3aa3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1982101" name="41947d50-63bb-11f0-a29a-eb7f4b3aa3a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4771225" name="478e7d00-63bb-11f0-bfb5-83a24e57d62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4211054" name="478e7d00-63bb-11f0-bfb5-83a24e57d62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Gang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5834070" name="57b354d0-63bb-11f0-bb53-55f5b0c865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797638" name="57b354d0-63bb-11f0-bb53-55f5b0c8654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3547298" name="61ac4780-63bb-11f0-b3ad-f9c0ccaa485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2091062" name="61ac4780-63bb-11f0-b3ad-f9c0ccaa485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Cheminée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Cheminée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9905683" name="6d4ecb80-63bb-11f0-be5e-8f31ec79c17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8151180" name="6d4ecb80-63bb-11f0-be5e-8f31ec79c17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1668570" name="713e5530-63bb-11f0-b200-77717c2ff14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7403442" name="713e5530-63bb-11f0-b200-77717c2ff140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5225375" name="ccf0f3f0-63bc-11f0-b483-4f7d1d552b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5129930" name="ccf0f3f0-63bc-11f0-b483-4f7d1d552b8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3535603" name="d085da80-63bc-11f0-8ecc-dde4d593ead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0536939" name="d085da80-63bc-11f0-8ecc-dde4d593ead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Deckputz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5281404" name="2b037c30-9d18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3066507" name="2b037c30-9d18-11f0-be48-25aa2d06065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7395194" name="4cc796d0-9d18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0187182" name="4cc796d0-9d18-11f0-be48-25aa2d06065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3.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Grundputz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9177233" name="54627540-9d18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3101095" name="54627540-9d18-11f0-be48-25aa2d06065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9120565" name="5b7ed4e0-9d18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4154056" name="5b7ed4e0-9d18-11f0-be48-25aa2d06065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Glärnischstrasse 148, 8708 Männedorf</w:t>
          </w:r>
        </w:p>
        <w:p>
          <w:pPr>
            <w:spacing w:before="0" w:after="0"/>
          </w:pPr>
          <w:r>
            <w:t>406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