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r="http://schemas.openxmlformats.org/officeDocument/2006/relationships" xmlns:w="http://schemas.openxmlformats.org/wordprocessingml/2006/main" xmlns:m="http://schemas.openxmlformats.org/officeDocument/2006/math" xmlns:w14="http://schemas.microsoft.com/office/word/2010/wordml" xmlns:w15="http://schemas.microsoft.com/office/word/2012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2018041" name="02c4a96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3684033" name="02c4a960-a7fe-11f0-a0ca-4dade1810ec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743938" name="0cf2dce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1979348" name="0cf2dce0-a7fe-11f0-a0ca-4dade1810ec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Gang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6891329" name="219f5fb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304067" name="219f5fb0-a7fe-11f0-a0ca-4dade1810ec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0317443" name="31dec46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2480703" name="31dec460-a7fe-11f0-a0ca-4dade1810ec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Gang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2210045" name="44f31b0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6223945" name="44f31b00-a7fe-11f0-a0ca-4dade1810ec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9058263" name="4adc78e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7302979" name="4adc78e0-a7fe-11f0-a0ca-4dade1810ec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7199899" name="c228540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7106891" name="c2285400-a7fe-11f0-a0ca-4dade1810ec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161032" name="c61fa5e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6466801" name="c61fa5e0-a7fe-11f0-a0ca-4dade1810ec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9348939" name="4c696500-a7ff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4517397" name="4c696500-a7ff-11f0-a0ca-4dade1810ec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808681" name="5229b710-a7ff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6385107" name="5229b710-a7ff-11f0-a0ca-4dade1810ec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2205204" name="f21bc290-a7ff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0692148" name="f21bc290-a7ff-11f0-a0ca-4dade1810ec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2594167" name="f9eaa950-a7ff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1771040" name="f9eaa950-a7ff-11f0-a0ca-4dade1810ec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2.OG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9704960" name="c0058920-a800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6816506" name="c0058920-a800-11f0-a0ca-4dade1810ec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5721691" name="c37f6da0-a800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3795356" name="c37f6da0-a800-11f0-a0ca-4dade1810ec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2.OG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1483000" name="20c4afc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1701231" name="20c4afc0-a801-11f0-a0ca-4dade1810ec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4153804" name="258ebaf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4476426" name="258ebaf0-a801-11f0-a0ca-4dade1810ec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2.OG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5987498" name="2e5a031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3461204" name="2e5a0310-a801-11f0-a0ca-4dade1810ec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9031378" name="339c247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90479" name="339c2470-a801-11f0-a0ca-4dade1810ec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/ Wohnzimmer </w:t>
            </w:r>
          </w:p>
          <w:p>
            <w:pPr>
              <w:spacing w:before="0" w:after="0"/>
            </w:pPr>
            <w:r>
              <w:t>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5259814" name="ebc07e2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439829" name="ebc07e20-a801-11f0-a0ca-4dade1810ec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363365" name="f75b12e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7819685" name="f75b12e0-a801-11f0-a0ca-4dade1810ec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2.OG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4518025" name="3bb89980-a802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0173002" name="3bb89980-a802-11f0-a0ca-4dade1810ec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2832500" name="41c8e050-a802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2681976" name="41c8e050-a802-11f0-a0ca-4dade1810ec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1629776" name="574f04d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1587497" name="574f04d0-a803-11f0-a0ca-4dade1810ec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1438977" name="5c78e34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6328928" name="5c78e340-a803-11f0-a0ca-4dade1810ec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Gang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7115982" name="698ea65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7224076" name="698ea650-a803-11f0-a0ca-4dade1810ec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5597033" name="6db4342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0626492" name="6db43420-a803-11f0-a0ca-4dade1810ec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Gang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1766968" name="7cd5097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2443995" name="7cd50970-a803-11f0-a0ca-4dade1810ec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0502978" name="815895c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126247" name="815895c0-a803-11f0-a0ca-4dade1810ece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8526302" name="0aecec00-a804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5022870" name="0aecec00-a804-11f0-a0ca-4dade1810ece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8995037" name="111ec490-a804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5120154" name="111ec490-a804-11f0-a0ca-4dade1810ece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Parkett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4512372" name="7dc487a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4827714" name="7dc487a0-a805-11f0-a0ca-4dade1810ece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78154" name="828ee0f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7654238" name="828ee0f0-a805-11f0-a0ca-4dade1810ece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5840527" name="9087b10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3431021" name="9087b100-a805-11f0-a0ca-4dade1810ece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2251835" name="952ad34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5175212" name="952ad340-a805-11f0-a0ca-4dade1810ece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523883" name="a214081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3099742" name="a2140810-a805-11f0-a0ca-4dade1810ece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6996385" name="a682109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4585763" name="a6821090-a805-11f0-a0ca-4dade1810ece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7608552" name="d9f90090-a806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4860894" name="d9f90090-a806-11f0-a0ca-4dade1810ece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0726514" name="e1d1ab50-a806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2200804" name="e1d1ab50-a806-11f0-a0ca-4dade1810ece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1.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4958422" name="ecab3a00-a806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2481309" name="ecab3a00-a806-11f0-a0ca-4dade1810ece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1631789" name="f174d000-a806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586573" name="f174d000-a806-11f0-a0ca-4dade1810ece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1.OG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0440677" name="a44295f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0486979" name="a44295f0-a807-11f0-a0ca-4dade1810ece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6447412" name="aab2d71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6035793" name="aab2d710-a807-11f0-a0ca-4dade1810ece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1.OG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0460287" name="b6f4a85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2661268" name="b6f4a850-a807-11f0-a0ca-4dade1810ece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7724727" name="bb525d2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2385585" name="bb525d20-a807-11f0-a0ca-4dade1810ece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1.OG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6166193" name="c8bdba4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8593215" name="c8bdba40-a807-11f0-a0ca-4dade1810ece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6177970" name="cd85c9a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0851417" name="cd85c9a0-a807-11f0-a0ca-4dade1810ece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1.OG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1933828" name="fb59d01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032579" name="fb59d010-a807-11f0-a0ca-4dade1810ece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104012" name="00c09070-a808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3933593" name="00c09070-a808-11f0-a0ca-4dade1810ece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- 2.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9255274" name="68fc69b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8454399" name="68fc69b0-a809-11f0-a0ca-4dade1810ece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0073312" name="6b98715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0985854" name="6b987150-a809-11f0-a0ca-4dade1810ece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- 2.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8699476" name="8111e11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6869332" name="8111e110-a809-11f0-a0ca-4dade1810ece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2890841" name="848b506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1840269" name="848b5060-a809-11f0-a0ca-4dade1810ece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- 2.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4218465" name="91e87cb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0185464" name="91e87cb0-a809-11f0-a0ca-4dade1810ece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7268791" name="9597f02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7301659" name="9597f020-a809-11f0-a0ca-4dade1810ece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r="http://schemas.openxmlformats.org/officeDocument/2006/relationships" xmlns:w="http://schemas.openxmlformats.org/wordprocessingml/2006/main" xmlns:m="http://schemas.openxmlformats.org/officeDocument/2006/math" xmlns:w14="http://schemas.microsoft.com/office/word/2010/wordml" xmlns:w15="http://schemas.microsoft.com/office/word/2012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r="http://schemas.openxmlformats.org/officeDocument/2006/relationships" xmlns:w="http://schemas.openxmlformats.org/wordprocessingml/2006/main" xmlns:m="http://schemas.openxmlformats.org/officeDocument/2006/math" xmlns:w14="http://schemas.microsoft.com/office/word/2010/wordml" xmlns:w15="http://schemas.microsoft.com/office/word/2012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Bahnhofstrasse 57, 8590 Romanshorn</w:t>
          </w:r>
        </w:p>
        <w:p>
          <w:pPr>
            <w:spacing w:before="0" w:after="0"/>
          </w:pPr>
          <w:r>
            <w:t>526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r="http://schemas.openxmlformats.org/officeDocument/2006/relationships" xmlns:w="http://schemas.openxmlformats.org/wordprocessingml/2006/main" xmlns:m="http://schemas.openxmlformats.org/officeDocument/2006/math" xmlns:w14="http://schemas.microsoft.com/office/word/2010/wordml" xmlns:w15="http://schemas.microsoft.com/office/word/2012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r="http://schemas.openxmlformats.org/officeDocument/2006/relationships" xmlns:w="http://schemas.openxmlformats.org/wordprocessingml/2006/main" xmlns:m="http://schemas.openxmlformats.org/officeDocument/2006/math" xmlns:w14="http://schemas.microsoft.com/office/word/2010/wordml" xmlns:w15="http://schemas.microsoft.com/office/word/2012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footer.xml" Type="http://schemas.openxmlformats.org/officeDocument/2006/relationships/footer" Id="rId5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