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DU</w:t>
            </w:r>
          </w:p>
          <w:p>
            <w:pPr>
              <w:spacing w:before="0" w:after="0"/>
            </w:pPr>
            <w:r>
              <w:t>Dachgeschoss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43450164" name="b73a6340-9e98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3840097" name="b73a6340-9e98-11f0-bbaa-37835b546fe4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6401995" name="c0d5a590-9e98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5864237" name="c0d5a590-9e98-11f0-bbaa-37835b546fe4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DU</w:t>
            </w:r>
          </w:p>
          <w:p>
            <w:pPr>
              <w:spacing w:before="0" w:after="0"/>
            </w:pPr>
            <w:r>
              <w:t>Dachgeschoss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5006476" name="3a262a50-9e99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2289134" name="3a262a50-9e99-11f0-bbaa-37835b546fe4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5026435" name="417fe110-9e99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8154989" name="417fe110-9e99-11f0-bbaa-37835b546fe4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DU</w:t>
            </w:r>
          </w:p>
          <w:p>
            <w:pPr>
              <w:spacing w:before="0" w:after="0"/>
            </w:pPr>
            <w:r>
              <w:t>Dachgeschoss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12676628" name="b778d660-9e99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2480845" name="b778d660-9e99-11f0-bbaa-37835b546fe4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69338266" name="c0608020-9e99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3897123" name="c0608020-9e99-11f0-bbaa-37835b546fe4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DU</w:t>
            </w:r>
          </w:p>
          <w:p>
            <w:pPr>
              <w:spacing w:before="0" w:after="0"/>
            </w:pPr>
            <w:r>
              <w:t>Dachgeschoss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6006738" name="050f5b10-9e9a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5782220" name="050f5b10-9e9a-11f0-bbaa-37835b546fe4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8315207" name="0ed779c0-9e9a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548469" name="0ed779c0-9e9a-11f0-bbaa-37835b546fe4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Dachgeschoss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Teppichkleber</w:t>
            </w:r>
          </w:p>
          <w:p>
            <w:pPr>
              <w:spacing w:before="0" w:after="0"/>
            </w:pPr>
            <w:r>
              <w:t>Teppich 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3658012" name="20b6dd60-9e9b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0437583" name="20b6dd60-9e9b-11f0-bbaa-37835b546fe4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8436129" name="2b68bfd0-9e9b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3698578" name="2b68bfd0-9e9b-11f0-bbaa-37835b546fe4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Dachgeschoss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38080454" name="ee565480-9e9b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0229276" name="ee565480-9e9b-11f0-bbaa-37835b546fe4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1912357" name="f71fc7e0-9e9b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701640" name="f71fc7e0-9e9b-11f0-bbaa-37835b546fe4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/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Dachgeschoss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76139893" name="433096f0-9e9c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463107" name="433096f0-9e9c-11f0-bbaa-37835b546fe4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9749846" name="4af51d70-9e9c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7164995" name="4af51d70-9e9c-11f0-bbaa-37835b546fe4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Dachgeschoss</w:t>
            </w:r>
          </w:p>
          <w:p>
            <w:pPr>
              <w:spacing w:before="0" w:after="0"/>
            </w:pPr>
            <w:r>
              <w:t>Sockelleiste 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Fliesenkleber Sockelleiste</w:t>
            </w:r>
          </w:p>
          <w:p>
            <w:pPr>
              <w:spacing w:before="0" w:after="0"/>
            </w:pPr>
            <w:r>
              <w:t>Sockelleiste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8156562" name="5c1cc9d0-9e9d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6602408" name="5c1cc9d0-9e9d-11f0-bbaa-37835b546fe4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4673151" name="67f46790-9e9d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115299" name="67f46790-9e9d-11f0-bbaa-37835b546fe4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</w:t>
            </w:r>
          </w:p>
          <w:p>
            <w:pPr>
              <w:spacing w:before="0" w:after="0"/>
            </w:pPr>
            <w:r>
              <w:t>Unterdach</w:t>
            </w:r>
          </w:p>
          <w:p>
            <w:pPr>
              <w:spacing w:before="0" w:after="0"/>
            </w:pPr>
            <w:r>
              <w:t>Dachpappe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Dachpappe</w:t>
            </w:r>
          </w:p>
          <w:p>
            <w:pPr>
              <w:spacing w:before="0" w:after="0"/>
            </w:pPr>
            <w:r>
              <w:t>Unterdach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83434587" name="70a04b60-9e9e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7263151" name="70a04b60-9e9e-11f0-bbaa-37835b546fe4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03124" name="7afd3000-9e9e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3237688" name="7afd3000-9e9e-11f0-bbaa-37835b546fe4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</w:t>
            </w:r>
          </w:p>
          <w:p>
            <w:pPr>
              <w:spacing w:before="0" w:after="0"/>
            </w:pPr>
            <w:r>
              <w:t>Unterdach</w:t>
            </w:r>
          </w:p>
          <w:p>
            <w:pPr>
              <w:spacing w:before="0" w:after="0"/>
            </w:pPr>
            <w:r>
              <w:t>Dachpappe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Dachpappe</w:t>
            </w:r>
          </w:p>
          <w:p>
            <w:pPr>
              <w:spacing w:before="0" w:after="0"/>
            </w:pPr>
            <w:r>
              <w:t>Unterdach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5914899" name="cc838c80-9e9e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9254914" name="cc838c80-9e9e-11f0-bbaa-37835b546fe4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9745463" name="d37e3350-9e9e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596381" name="d37e3350-9e9e-11f0-bbaa-37835b546fe4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PAK: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</w:t>
            </w:r>
          </w:p>
          <w:p>
            <w:pPr>
              <w:spacing w:before="0" w:after="0"/>
            </w:pPr>
            <w:r>
              <w:t>Dachgeschoss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Holzzement Platten</w:t>
            </w:r>
          </w:p>
          <w:p>
            <w:pPr>
              <w:spacing w:before="0" w:after="0"/>
            </w:pPr>
            <w:r>
              <w:t>Spagettiplatten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42143322" name="58b5bf20-9e9f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7600258" name="58b5bf20-9e9f-11f0-bbaa-37835b546fe4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28222678" name="82c73f50-9e9f-11f0-bbaa-37835b546fe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9128942" name="82c73f50-9e9f-11f0-bbaa-37835b546fe4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 518</w:t>
          </w:r>
        </w:p>
        <w:p>
          <w:pPr>
            <w:spacing w:before="0" w:after="0"/>
          </w:pPr>
          <w:r>
            <w:t>DN 518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footer.xml" Type="http://schemas.openxmlformats.org/officeDocument/2006/relationships/footer" Id="rId2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