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14="http://schemas.microsoft.com/office/word/2010/wordml" xmlns:w="http://schemas.openxmlformats.org/wordprocessingml/2006/main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46352674" name="fc4a93c0-a509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1669751" name="fc4a93c0-a509-11f0-a756-f5862d188a91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44079018" name="01002c90-a50a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2884001" name="01002c90-a50a-11f0-a756-f5862d188a91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92588942" name="13cd2480-a50b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453522" name="13cd2480-a50b-11f0-a756-f5862d188a91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25454734" name="169719f0-a50b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2805549" name="169719f0-a50b-11f0-a756-f5862d188a91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Hobbyraum </w:t>
            </w:r>
          </w:p>
          <w:p>
            <w:pPr>
              <w:spacing w:before="0" w:after="0"/>
            </w:pPr>
            <w:r>
              <w:t>UG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7131744" name="8bf9e9c0-a50b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7347542" name="8bf9e9c0-a50b-11f0-a756-f5862d188a91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1867889" name="8fd32c50-a50b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5300479" name="8fd32c50-a50b-11f0-a756-f5862d188a91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/ Tankraum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93313186" name="f90038d0-a50b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0202880" name="f90038d0-a50b-11f0-a756-f5862d188a91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18253938" name="fdb5aa90-a50b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954657" name="fdb5aa90-a50b-11f0-a756-f5862d188a91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7169829" name="4e03fc40-a50c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1290969" name="4e03fc40-a50c-11f0-a756-f5862d188a91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0871968" name="55097880-a50c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54757226" name="55097880-a50c-11f0-a756-f5862d188a91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Gesammter Keller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spezielle Anstrich-, Beschichtungsstoffe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19883987" name="a51d8050-a50c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9609244" name="a51d8050-a50c-11f0-a756-f5862d188a91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84644246" name="b4f39be0-a50c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371828" name="b4f39be0-a50c-11f0-a756-f5862d188a91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PCB: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8134432" name="6b1dfa50-a50d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2424191" name="6b1dfa50-a50d-11f0-a756-f5862d188a91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1214782" name="70512790-a50d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7974838" name="70512790-a50d-11f0-a756-f5862d188a91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3016863" name="7f049510-a50d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0444000" name="7f049510-a50d-11f0-a756-f5862d188a91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89715382" name="81fb18c0-a50d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53761085" name="81fb18c0-a50d-11f0-a756-f5862d188a91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47205553" name="8ea82ef0-a50d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0471821" name="8ea82ef0-a50d-11f0-a756-f5862d188a91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25538639" name="93076a60-a50d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3388940" name="93076a60-a50d-11f0-a756-f5862d188a91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21397592" name="0d1fd300-a50e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6433584" name="0d1fd300-a50e-11f0-a756-f5862d188a91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45419698" name="d306ca30-a511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0802188" name="d306ca30-a511-11f0-a756-f5862d188a91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3740585" name="917f4e50-a50e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2561365" name="917f4e50-a50e-11f0-a756-f5862d188a91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37492765" name="e1b9e990-a511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482801" name="e1b9e990-a511-11f0-a756-f5862d188a91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EG- 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10029152" name="c7f0d620-a50e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7713562" name="c7f0d620-a50e-11f0-a756-f5862d188a91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87980235" name="0974817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34050220" name="09748170-a512-11f0-a756-f5862d188a91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97157645" name="842efdd0-a50f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9454322" name="842efdd0-a50f-11f0-a756-f5862d188a91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5190770" name="2e6ff95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6734918" name="2e6ff950-a512-11f0-a756-f5862d188a91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56939117" name="94a1f5a0-a50f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13595029" name="94a1f5a0-a50f-11f0-a756-f5862d188a91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33800422" name="3b7dcd2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7792864" name="3b7dcd20-a512-11f0-a756-f5862d188a91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15091924" name="d0f8e3b0-a50f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6754568" name="d0f8e3b0-a50f-11f0-a756-f5862d188a91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57518555" name="4d7d315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3099012" name="4d7d3150-a512-11f0-a756-f5862d188a91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84654789" name="48595840-a510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785732" name="48595840-a510-11f0-a756-f5862d188a91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6941639" name="595fcb9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6539687" name="595fcb90-a512-11f0-a756-f5862d188a91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16128164" name="405f4d60-a511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2591878" name="405f4d60-a511-11f0-a756-f5862d188a91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82408166" name="be0ddfa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22060029" name="be0ddfa0-a512-11f0-a756-f5862d188a91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7950594" name="7319e7b0-a511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1331122" name="7319e7b0-a511-11f0-a756-f5862d188a91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9724247" name="c6b5250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6927737" name="c6b52500-a512-11f0-a756-f5862d188a91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Dusche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4733592" name="dc46146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8689765" name="dc461460-a512-11f0-a756-f5862d188a91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6815204" name="e02e9930-a512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7561952" name="e02e9930-a512-11f0-a756-f5862d188a91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Cushio Vinyl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20631760" name="1ca6cae0-a513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2209430" name="1ca6cae0-a513-11f0-a756-f5862d188a91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61327071" name="2111ed30-a513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6380553" name="2111ed30-a513-11f0-a756-f5862d188a91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Gaube alt 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2900092" name="26d1d4a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5680743" name="26d1d4a0-a514-11f0-a756-f5862d188a91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75011239" name="3030832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0252595" name="30308320-a514-11f0-a756-f5862d188a91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Gaube neu </w:t>
            </w:r>
          </w:p>
          <w:p>
            <w:pPr>
              <w:spacing w:before="0" w:after="0"/>
            </w:pPr>
            <w:r>
              <w:t>DG</w:t>
            </w:r>
          </w:p>
          <w:p>
            <w:pPr>
              <w:spacing w:before="0" w:after="0"/>
            </w:pPr>
            <w:r>
              <w:t>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71309353" name="4c0b66f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0264974" name="4c0b66f0-a514-11f0-a756-f5862d188a91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5578442" name="5215452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9605379" name="52154520-a514-11f0-a756-f5862d188a91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Sockel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6099342" name="7e1b907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8610394" name="7e1b9070-a514-11f0-a756-f5862d188a91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23293124" name="82137e9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2086168" name="82137e90-a514-11f0-a756-f5862d188a91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13010335" name="885b9e4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924901" name="885b9e40-a514-11f0-a756-f5862d188a91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7829094" name="8cc0cd20-a514-11f0-a756-f5862d188a9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2974925" name="8cc0cd20-a514-11f0-a756-f5862d188a91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5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14="http://schemas.microsoft.com/office/word/2010/wordml" xmlns:w="http://schemas.openxmlformats.org/wordprocessingml/2006/main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14="http://schemas.microsoft.com/office/word/2010/wordml" xmlns:w="http://schemas.openxmlformats.org/wordprocessingml/2006/main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Wasenstrasse 29A, 8280 Kreuzlingen</w:t>
          </w:r>
        </w:p>
        <w:p>
          <w:pPr>
            <w:spacing w:before="0" w:after="0"/>
          </w:pPr>
          <w:r>
            <w:t>524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14="http://schemas.microsoft.com/office/word/2010/wordml" xmlns:w="http://schemas.openxmlformats.org/wordprocessingml/2006/main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14="http://schemas.microsoft.com/office/word/2010/wordml" xmlns:w="http://schemas.openxmlformats.org/wordprocessingml/2006/main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footer.xml" Type="http://schemas.openxmlformats.org/officeDocument/2006/relationships/footer" Id="rId5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