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8026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624277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8204741" name="01002c9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345516" name="01002c9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0977052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8049611" name="13cd2480-a50b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3335325" name="169719f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300937" name="169719f0-a50b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399733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4922797" name="8bf9e9c0-a50b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33409366" name="8fd32c5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620128" name="8fd32c5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Tankraum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3491014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823368" name="f90038d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5064701" name="fdb5aa9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8818225" name="fdb5aa9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3750497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3909658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3792470" name="5509788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392684" name="5509788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spezielle Anstrich-, Beschichtungsstoffe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0383545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511164" name="a51d8050-a50c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8230774" name="b4f39be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3736428" name="b4f39be0-a50c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PCB: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5162834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7404460" name="6b1dfa5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013519" name="7051279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1356115" name="70512790-a50d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99767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3994870" name="7f049510-a50d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9540169" name="81fb18c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605890" name="81fb18c0-a50d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8298570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8377855" name="8ea82ef0-a50d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1734731" name="93076a6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27381" name="93076a60-a50d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7518165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501614" name="0d1fd300-a50e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1375832" name="d306ca3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008378" name="d306ca30-a511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0516032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71768" name="917f4e50-a50e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6286614" name="e1b9e99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25836" name="e1b9e99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664508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3712710" name="c7f0d620-a50e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672875" name="0974817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22992" name="0974817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124956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29956" name="842efdd0-a50f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4230784" name="2e6ff9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0717483" name="2e6ff950-a512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9905379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974280" name="94a1f5a0-a50f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85390951" name="3b7dcd2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745022" name="3b7dcd20-a512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9621944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4537757" name="d0f8e3b0-a50f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1572313" name="4d7d31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2768767" name="4d7d3150-a512-11f0-a756-f5862d188a9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0256310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738988" name="48595840-a510-11f0-a756-f5862d188a9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5171608" name="595fcb9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4069685" name="595fcb90-a512-11f0-a756-f5862d188a9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7681184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0087302" name="405f4d60-a511-11f0-a756-f5862d188a9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4913779" name="be0ddfa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8466448" name="be0ddfa0-a512-11f0-a756-f5862d188a9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7787762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001424" name="7319e7b0-a511-11f0-a756-f5862d188a9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4708456" name="c6b5250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024354" name="c6b52500-a512-11f0-a756-f5862d188a9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5770066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4962764" name="dc461460-a512-11f0-a756-f5862d188a9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3791459" name="e02e993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9219198" name="e02e9930-a512-11f0-a756-f5862d188a9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8494501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8309184" name="1ca6cae0-a513-11f0-a756-f5862d188a9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466597" name="2111ed3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3901292" name="2111ed30-a513-11f0-a756-f5862d188a91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alt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5642046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024581" name="26d1d4a0-a514-11f0-a756-f5862d188a91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9966272" name="303083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592709" name="30308320-a514-11f0-a756-f5862d188a91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neu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1563058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479533" name="4c0b66f0-a514-11f0-a756-f5862d188a91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2064702" name="521545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5184945" name="52154520-a514-11f0-a756-f5862d188a91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0958535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833170" name="7e1b9070-a514-11f0-a756-f5862d188a91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7964386" name="82137e9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5248891" name="82137e90-a514-11f0-a756-f5862d188a91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9701515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684535" name="885b9e40-a514-11f0-a756-f5862d188a91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9890566" name="8cc0cd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6208590" name="8cc0cd20-a514-11f0-a756-f5862d188a91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