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2559927" name="2e0fc6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792088" name="2e0fc640-9d22-11f0-be48-25aa2d0606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701117" name="32642c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554838" name="32642c40-9d22-11f0-be48-25aa2d0606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20710" name="4537f77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174029" name="4537f770-9d22-11f0-be48-25aa2d0606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6913857" name="49c4847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27702" name="49c48470-9d22-11f0-be48-25aa2d0606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9305298" name="6f823ae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887385" name="6f823ae0-9d22-11f0-be48-25aa2d0606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5334177" name="7398114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574948" name="73981140-9d22-11f0-be48-25aa2d0606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2854989" name="db5b7ba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557361" name="db5b7ba0-9d22-11f0-be48-25aa2d0606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7497490" name="df49f3e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787786" name="df49f3e0-9d22-11f0-be48-25aa2d0606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0098" name="ec71df6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857100" name="ec71df60-9d22-11f0-be48-25aa2d0606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159847" name="f078e8b0-9d22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018919" name="f078e8b0-9d22-11f0-be48-25aa2d0606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253558" name="1ff6ce9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3016110" name="1ff6ce90-9d23-11f0-be48-25aa2d0606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8585557" name="2413f7f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573383" name="2413f7f0-9d23-11f0-be48-25aa2d0606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4098814" name="a8812ee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4519890" name="a8812ee0-9d23-11f0-be48-25aa2d0606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0853075" name="add7e9b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019165" name="add7e9b0-9d23-11f0-be48-25aa2d0606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6236170" name="bb04b73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4747251" name="bb04b730-9d23-11f0-be48-25aa2d06065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2630683" name="bf27fb1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392287" name="bf27fb10-9d23-11f0-be48-25aa2d06065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573358" name="30d479a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88823" name="30d479a0-9d24-11f0-be48-25aa2d06065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7491790" name="359f964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9939134" name="359f9640-9d24-11f0-be48-25aa2d06065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1427425" name="44eea7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7651833" name="44eea780-9d24-11f0-be48-25aa2d06065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9194932" name="4b6a0c3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109697" name="4b6a0c30-9d24-11f0-be48-25aa2d06065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0912846" name="55ccbd3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097329" name="55ccbd30-9d24-11f0-be48-25aa2d06065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8255905" name="5c3b02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2190397" name="5c3b0280-9d24-11f0-be48-25aa2d06065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844808" name="9f1f088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876034" name="9f1f0880-9d24-11f0-be48-25aa2d06065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7877363" name="a6ba0e0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5164915" name="a6ba0e00-9d24-11f0-be48-25aa2d06065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5746971" name="b3c263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403296" name="b3c26390-9d24-11f0-be48-25aa2d06065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6950199" name="b8b94b2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829190" name="b8b94b20-9d24-11f0-be48-25aa2d06065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5382077" name="6a665ed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7017564" name="6a665ed0-9d25-11f0-be48-25aa2d06065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3158251" name="6e2ba43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8241303" name="6e2ba430-9d25-11f0-be48-25aa2d06065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3923300" name="b060a5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6418702" name="b060a580-9d25-11f0-be48-25aa2d06065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4434142" name="b68585c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891007" name="b68585c0-9d25-11f0-be48-25aa2d06065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4694257" name="1e342fa0-9d26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4497694" name="1e342fa0-9d26-11f0-be48-25aa2d06065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2411956" name="227ada00-9d26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973608" name="227ada00-9d26-11f0-be48-25aa2d06065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Lenzstrasse 10, 8340 Hinwil</w:t>
          </w:r>
        </w:p>
        <w:p>
          <w:pPr>
            <w:spacing w:before="0" w:after="0"/>
          </w:pPr>
          <w:r>
            <w:t>515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