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 Cushion Vinyl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6585884" name="ce5b5bd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3810501" name="ce5b5bd0-a2a6-11f0-806c-53620ff5847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977412" name="d42dfd6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758718" name="d42dfd60-a2a6-11f0-806c-53620ff5847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4197752" name="fb670930-a2a6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9871371" name="fb670930-a2a6-11f0-806c-53620ff5847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8196236" name="0696a72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580523" name="0696a720-a2a7-11f0-806c-53620ff5847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6605065" name="15c49bd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327776" name="15c49bd0-a2a7-11f0-806c-53620ff5847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1046691" name="190f81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353649" name="190f8110-a2a7-11f0-806c-53620ff5847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498619" name="230e673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838241" name="230e6730-a2a7-11f0-806c-53620ff5847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8808313" name="2801301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2906932" name="28013010-a2a7-11f0-806c-53620ff5847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hinten, alle 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238203" name="3e83ab6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904971" name="3e83ab60-a2a7-11f0-806c-53620ff5847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8324643" name="43db0270-a2a7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6075964" name="43db0270-a2a7-11f0-806c-53620ff5847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1938694" name="115abc9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165158" name="115abc90-a2a8-11f0-806c-53620ff5847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0779963" name="175c0f4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346476" name="175c0f40-a2a8-11f0-806c-53620ff5847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9136220" name="2b6b8ec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76335" name="2b6b8ec0-a2a8-11f0-806c-53620ff5847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3701925" name="300ae07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266908" name="300ae070-a2a8-11f0-806c-53620ff5847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7744531" name="e3aa002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385761" name="e3aa0020-a2a8-11f0-806c-53620ff5847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15788" name="eed928e0-a2a8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731030" name="eed928e0-a2a8-11f0-806c-53620ff5847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Fensterflügel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Fensterflügel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8146759" name="5d1a570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3778175" name="5d1a5700-a2ab-11f0-806c-53620ff5847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1464522" name="6359c42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0010410" name="6359c420-a2ab-11f0-806c-53620ff5847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links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810799" name="aabff6e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9266433" name="aabff6e0-a2ab-11f0-806c-53620ff5847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4394310" name="b5747160-a2ab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5905326" name="b5747160-a2ab-11f0-806c-53620ff5847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2612811" name="275ac4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28345" name="275ac4a0-a2ac-11f0-806c-53620ff5847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1597688" name="2ac2f5e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020246" name="2ac2f5e0-a2ac-11f0-806c-53620ff5847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6605945" name="cc464fc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869665" name="cc464fc0-a2ac-11f0-806c-53620ff5847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8284904" name="d0e4de2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6317291" name="d0e4de20-a2ac-11f0-806c-53620ff5847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alle Zimmer </w:t>
            </w:r>
          </w:p>
          <w:p>
            <w:pPr>
              <w:spacing w:before="0" w:after="0"/>
            </w:pPr>
            <w:r>
              <w:t>OG rechts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7062311" name="dc3327a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864866" name="dc3327a0-a2ac-11f0-806c-53620ff5847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4022677" name="e19cf540-a2ac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8531307" name="e19cf540-a2ac-11f0-806c-53620ff5847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Treppenhaus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8079459" name="e4b933f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56579" name="e4b933f0-a2ad-11f0-806c-53620ff5847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9375633" name="e9681600-a2ad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946302" name="e9681600-a2ad-11f0-806c-53620ff5847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links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2863759" name="3fdca78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5805676" name="3fdca780-a2ae-11f0-806c-53620ff5847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8340553" name="44ea7270-a2ae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5145168" name="44ea7270-a2ae-11f0-806c-53620ff5847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Wände Platten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8048752" name="22e3b4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1307542" name="22e3b410-a2af-11f0-806c-53620ff5847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787875" name="2af326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768271" name="2af32640-a2af-11f0-806c-53620ff5847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Reduit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887333" name="4437f5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737618" name="4437f5e0-a2af-11f0-806c-53620ff5847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8183488" name="49cd676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980867" name="49cd6760-a2af-11f0-806c-53620ff5847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7956788" name="721ee81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173298" name="721ee810-a2af-11f0-806c-53620ff5847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1252897" name="75e6294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334148" name="75e62940-a2af-11f0-806c-53620ff5847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2521088" name="8d21e27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127128" name="8d21e270-a2af-11f0-806c-53620ff5847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6266981" name="907fda8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1831261" name="907fda80-a2af-11f0-806c-53620ff5847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9726807" name="9ca28b0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9614105" name="9ca28b00-a2af-11f0-806c-53620ff5847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656176" name="a186d4f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6499068" name="a186d4f0-a2af-11f0-806c-53620ff5847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Gang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8153192" name="b4af76e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328589" name="b4af76e0-a2af-11f0-806c-53620ff5847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1016488" name="b9f568d0-a2af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056786" name="b9f568d0-a2af-11f0-806c-53620ff5847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9064402" name="1c38223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3494" name="1c382230-a2b0-11f0-806c-53620ff5847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9090201" name="2267fe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0838413" name="2267fef0-a2b0-11f0-806c-53620ff5847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9745175" name="32c301f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630794" name="32c301f0-a2b0-11f0-806c-53620ff5847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7881912" name="376f9a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393455" name="376f9a10-a2b0-11f0-806c-53620ff5847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5937199" name="431bbb0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90526" name="431bbb00-a2b0-11f0-806c-53620ff5847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083141" name="46f2da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2647051" name="46f2dab0-a2b0-11f0-806c-53620ff5847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074489" name="b8a3c61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5999089" name="b8a3c610-a2b0-11f0-806c-53620ff5847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3774793" name="be4e1f2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063260" name="be4e1f20-a2b0-11f0-806c-53620ff5847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WHG. vorne, rechts 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0869452" name="d0c39db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4632531" name="d0c39db0-a2b0-11f0-806c-53620ff5847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1763391" name="d4d184d0-a2b0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776706" name="d4d184d0-a2b0-11f0-806c-53620ff5847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8054508" name="42b0f5d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4382064" name="42b0f5d0-a2b1-11f0-806c-53620ff5847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8229839" name="48fa75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2115674" name="48fa7510-a2b1-11f0-806c-53620ff5847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vorne links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861400" name="63861c9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590333" name="63861c90-a2b1-11f0-806c-53620ff5847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4544565" name="6920701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531448" name="69207010-a2b1-11f0-806c-53620ff58473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rechts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965888" name="a4bb88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43262" name="a4bb8830-a2b1-11f0-806c-53620ff58473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8238785" name="abf3ad3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156612" name="abf3ad30-a2b1-11f0-806c-53620ff58473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hinten links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8809556" name="bdd9bd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1446961" name="bdd9bd00-a2b1-11f0-806c-53620ff58473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0523639" name="c3495700-a2b1-11f0-806c-53620ff5847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9517550" name="c3495700-a2b1-11f0-806c-53620ff58473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Grütstrasse 74,8625 Gossau</w:t>
          </w:r>
        </w:p>
        <w:p>
          <w:pPr>
            <w:spacing w:before="0" w:after="0"/>
          </w:pPr>
          <w:r>
            <w:t>517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footer.xml" Type="http://schemas.openxmlformats.org/officeDocument/2006/relationships/footer" Id="rId6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