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Override ContentType="application/vnd.openxmlformats-officedocument.extended-properties+xml" PartName="/docProps/app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wordprocessingml.footer+xml" PartName="/word/footer.xml"/>
  <Override ContentType="application/vnd.openxmlformats-officedocument.wordprocessingml.header+xml" PartName="/word/header.xml"/>
  <Override ContentType="application/vnd.openxmlformats-officedocument.wordprocessingml.settings+xml" PartName="/word/settings.xml"/>
  <Override ContentType="application/vnd.openxmlformats-officedocument.wordprocessingml.styles+xml" PartName="/word/styles.xml"/>
</Types>
</file>

<file path=_rels/.rels><?xml version="1.0" encoding="UTF-8" standalone="yes"?>
<Relationships xmlns="http://schemas.openxmlformats.org/package/2006/relationships">
    <Relationship Target="word/document.xml" Type="http://schemas.openxmlformats.org/officeDocument/2006/relationships/officeDocument" Id="rId1"/>
    <Relationship Target="docProps/core.xml" Type="http://schemas.openxmlformats.org/package/2006/relationships/metadata/core-properties" Id="rId2"/>
    <Relationship Target="docProps/app.xml" Type="http://schemas.openxmlformats.org/officeDocument/2006/relationships/extended-properties" Id="rId3"/>
</Relationships>

</file>

<file path=word/document.xml><?xml version="1.0" encoding="utf-8"?>
<w:document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body>
    <!-- Created by docx4j 11.4.8 (Apache licensed) using REFERENCE JAXB in Microsoft Java 11.0.26 on Windows Server 2022 -->
    <w:tbl>
      <w:tblPr>
        <w:tblStyle w:val="TableGrid"/>
        <w:tblW w:w="13958" w:type="dxa"/>
        <w:jc w:val="center"/>
        <w:tblLook w:val="04A0"/>
      </w:tblPr>
      <w:tblGrid>
        <w:gridCol w:w="1994"/>
        <w:gridCol w:w="1994"/>
        <w:gridCol w:w="1994"/>
        <w:gridCol w:w="1994"/>
        <w:gridCol w:w="1994"/>
        <w:gridCol w:w="1994"/>
        <w:gridCol w:w="1994"/>
      </w:tblGrid>
      <w:tr>
        <w:trPr>
          <w:tblHeader w:val="true"/>
        </w:trPr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Bezeichnung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Fundort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Verdachtsmoment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Bemerkung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Überblick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Detail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Ergebnis Analytik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Gesammtes UG </w:t>
            </w:r>
          </w:p>
          <w:p>
            <w:pPr>
              <w:spacing w:before="0" w:after="0"/>
            </w:pPr>
            <w:r>
              <w:t>UG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</w:t>
            </w:r>
          </w:p>
          <w:p>
            <w:pPr>
              <w:spacing w:before="0" w:after="0"/>
            </w:pPr>
            <w:r>
              <w:t>spezielle Anstrich-, Beschichtungsstoffe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729722523" name="7ede9e30-99e3-11f0-b0b5-c1461f37b95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12142937" name="7ede9e30-99e3-11f0-b0b5-c1461f37b953.jpg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439234982" name="9ad631c0-99e3-11f0-b0b5-c1461f37b95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52314449" name="9ad631c0-99e3-11f0-b0b5-c1461f37b953.jpg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PCB: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Gang </w:t>
            </w:r>
          </w:p>
          <w:p>
            <w:pPr>
              <w:spacing w:before="0" w:after="0"/>
            </w:pPr>
            <w:r>
              <w:t>UG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</w:t>
            </w:r>
          </w:p>
          <w:p>
            <w:pPr>
              <w:spacing w:before="0" w:after="0"/>
            </w:pPr>
            <w:r>
              <w:t>Klebstoffe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592484306" name="f896be60-99e3-11f0-b0b5-c1461f37b95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53835248" name="f896be60-99e3-11f0-b0b5-c1461f37b953.jpg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098519515" name="00cc2f20-99e4-11f0-b0b5-c1461f37b95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04145248" name="00cc2f20-99e4-11f0-b0b5-c1461f37b953.jpg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MaP-3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Gesammtes Haus </w:t>
            </w:r>
          </w:p>
          <w:p>
            <w:pPr>
              <w:spacing w:before="0" w:after="0"/>
            </w:pPr>
            <w:r>
              <w:t>UG- DG </w:t>
            </w:r>
          </w:p>
          <w:p>
            <w:pPr>
              <w:spacing w:before="0" w:after="0"/>
            </w:pPr>
            <w:r>
              <w:t>Fensterflügel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VM-7</w:t>
            </w:r>
          </w:p>
          <w:p>
            <w:pPr>
              <w:spacing w:before="0" w:after="0"/>
            </w:pPr>
            <w:r>
              <w:t>Fensterkitt </w:t>
            </w:r>
          </w:p>
          <w:p>
            <w:pPr>
              <w:spacing w:before="0" w:after="0"/>
            </w:pPr>
            <w:r>
              <w:t>Fensterflügel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391053425" name="83995530-99e5-11f0-b0b5-c1461f37b95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09982333" name="83995530-99e5-11f0-b0b5-c1461f37b953.jpg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411381932" name="8722ca10-99e5-11f0-b0b5-c1461f37b95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12971433" name="8722ca10-99e5-11f0-b0b5-c1461f37b953.jpg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MaP-4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Treppenhaus </w:t>
            </w:r>
          </w:p>
          <w:p>
            <w:pPr>
              <w:spacing w:before="0" w:after="0"/>
            </w:pPr>
            <w:r>
              <w:t>UG- EG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VM-8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678017359" name="c58ce0b0-99e5-11f0-b0b5-c1461f37b95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27611902" name="c58ce0b0-99e5-11f0-b0b5-c1461f37b953.jpg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27923259" name="c88ade70-99e5-11f0-b0b5-c1461f37b95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42181696" name="c88ade70-99e5-11f0-b0b5-c1461f37b953.jpg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MaP-5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Gang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VM-9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898300096" name="87310570-99e6-11f0-b0b5-c1461f37b95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56952476" name="87310570-99e6-11f0-b0b5-c1461f37b953.jpg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471693161" name="8e81bb80-99e6-11f0-b0b5-c1461f37b95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61290439" name="8e81bb80-99e6-11f0-b0b5-c1461f37b953.jpg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MaP-6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Gang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VM-10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658985254" name="9c724e30-99e6-11f0-b0b5-c1461f37b95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14783448" name="9c724e30-99e6-11f0-b0b5-c1461f37b953.jpg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237686204" name="a0aa0470-99e6-11f0-b0b5-c1461f37b95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08726185" name="a0aa0470-99e6-11f0-b0b5-c1461f37b953.jpg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MaP-7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WC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VM-11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687799969" name="3da453c0-99e7-11f0-b0b5-c1461f37b95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47400020" name="3da453c0-99e7-11f0-b0b5-c1461f37b953.jpg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715936092" name="44aa9350-99e7-11f0-b0b5-c1461f37b95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98232559" name="44aa9350-99e7-11f0-b0b5-c1461f37b953.jpg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MaP-8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WC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VM-12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499890657" name="796b5de0-99e7-11f0-b0b5-c1461f37b95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38924348" name="796b5de0-99e7-11f0-b0b5-c1461f37b953.jpg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108334648" name="7e2f4e90-99e7-11f0-b0b5-c1461f37b95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94234050" name="7e2f4e90-99e7-11f0-b0b5-c1461f37b953.jpg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MaP-9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WC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VM-13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128968733" name="870bfbd0-99e7-11f0-b0b5-c1461f37b95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67353167" name="870bfbd0-99e7-11f0-b0b5-c1461f37b953.jpg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300992326" name="8eddc8c0-99e7-11f0-b0b5-c1461f37b95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22514814" name="8eddc8c0-99e7-11f0-b0b5-c1461f37b953.jpg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MaP-10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Bad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VM-14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320802844" name="0359eca0-99e9-11f0-b0b5-c1461f37b95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4259726" name="0359eca0-99e9-11f0-b0b5-c1461f37b953.jpg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799143143" name="09672630-99e9-11f0-b0b5-c1461f37b95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35512686" name="09672630-99e9-11f0-b0b5-c1461f37b953.jpg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MaP-11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Bad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VM-15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117561457" name="14d3cd20-99e9-11f0-b0b5-c1461f37b95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7911935" name="14d3cd20-99e9-11f0-b0b5-c1461f37b953.jpg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678364520" name="1b3408b0-99e9-11f0-b0b5-c1461f37b95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36863530" name="1b3408b0-99e9-11f0-b0b5-c1461f37b953.jpg"/>
                          <pic:cNvPicPr/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MaP-12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Bad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VM-16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70224836" name="358dcac0-99e9-11f0-b0b5-c1461f37b95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12653342" name="358dcac0-99e9-11f0-b0b5-c1461f37b953.jpg"/>
                          <pic:cNvPicPr/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959301029" name="38ed7080-99e9-11f0-b0b5-c1461f37b95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86743434" name="38ed7080-99e9-11f0-b0b5-c1461f37b953.jpg"/>
                          <pic:cNvPicPr/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MaP-13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VM-17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467705418" name="e4f4bf00-99e9-11f0-b0b5-c1461f37b95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64060257" name="e4f4bf00-99e9-11f0-b0b5-c1461f37b953.jpg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701195208" name="e78d9250-99e9-11f0-b0b5-c1461f37b95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25387334" name="e78d9250-99e9-11f0-b0b5-c1461f37b953.jpg"/>
                          <pic:cNvPicPr/>
                        </pic:nvPicPr>
                        <pic:blipFill>
                          <a:blip r:embed="rId2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MaP-14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VM-18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767175510" name="f5b9a760-99e9-11f0-b0b5-c1461f37b95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18690919" name="f5b9a760-99e9-11f0-b0b5-c1461f37b953.jpg"/>
                          <pic:cNvPicPr/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568467503" name="ffb64390-99e9-11f0-b0b5-c1461f37b95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11281708" name="ffb64390-99e9-11f0-b0b5-c1461f37b953.jpg"/>
                          <pic:cNvPicPr/>
                        </pic:nvPicPr>
                        <pic:blipFill>
                          <a:blip r:embed="rId3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MaP-15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VM-19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376126473" name="28a081d0-99ea-11f0-b0b5-c1461f37b95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36247356" name="28a081d0-99ea-11f0-b0b5-c1461f37b953.jpg"/>
                          <pic:cNvPicPr/>
                        </pic:nvPicPr>
                        <pic:blipFill>
                          <a:blip r:embed="rId3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505411692" name="2c51ca00-99ea-11f0-b0b5-c1461f37b95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7647484" name="2c51ca00-99ea-11f0-b0b5-c1461f37b953.jpg"/>
                          <pic:cNvPicPr/>
                        </pic:nvPicPr>
                        <pic:blipFill>
                          <a:blip r:embed="rId3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MaP-16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Schlafzimmer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Wand / 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VM-20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643026470" name="8ff8f560-99ea-11f0-b0b5-c1461f37b95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16329035" name="8ff8f560-99ea-11f0-b0b5-c1461f37b953.jpg"/>
                          <pic:cNvPicPr/>
                        </pic:nvPicPr>
                        <pic:blipFill>
                          <a:blip r:embed="rId3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321173093" name="934190b0-99ea-11f0-b0b5-c1461f37b95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03396323" name="934190b0-99ea-11f0-b0b5-c1461f37b953.jpg"/>
                          <pic:cNvPicPr/>
                        </pic:nvPicPr>
                        <pic:blipFill>
                          <a:blip r:embed="rId3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MaP-17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Wohnzimmer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VM-21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176353280" name="1ea835f0-99eb-11f0-b0b5-c1461f37b95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36331873" name="1ea835f0-99eb-11f0-b0b5-c1461f37b953.jpg"/>
                          <pic:cNvPicPr/>
                        </pic:nvPicPr>
                        <pic:blipFill>
                          <a:blip r:embed="rId3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189040540" name="22171df0-99eb-11f0-b0b5-c1461f37b95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35823506" name="22171df0-99eb-11f0-b0b5-c1461f37b953.jpg"/>
                          <pic:cNvPicPr/>
                        </pic:nvPicPr>
                        <pic:blipFill>
                          <a:blip r:embed="rId3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MaP-18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Estrich </w:t>
            </w:r>
          </w:p>
          <w:p>
            <w:pPr>
              <w:spacing w:before="0" w:after="0"/>
            </w:pPr>
            <w:r>
              <w:t>DG </w:t>
            </w:r>
          </w:p>
          <w:p>
            <w:pPr>
              <w:spacing w:before="0" w:after="0"/>
            </w:pPr>
            <w:r>
              <w:t>Unterdach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VM-22</w:t>
            </w:r>
          </w:p>
          <w:p>
            <w:pPr>
              <w:spacing w:before="0" w:after="0"/>
            </w:pPr>
            <w:r>
              <w:t>Faserzement</w:t>
            </w:r>
          </w:p>
          <w:p>
            <w:pPr>
              <w:spacing w:before="0" w:after="0"/>
            </w:pPr>
            <w:r>
              <w:t>Unterdach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737665684" name="7a755700-99eb-11f0-b0b5-c1461f37b95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90450009" name="7a755700-99eb-11f0-b0b5-c1461f37b953.jpg"/>
                          <pic:cNvPicPr/>
                        </pic:nvPicPr>
                        <pic:blipFill>
                          <a:blip r:embed="rId3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401893002" name="832a7f10-99eb-11f0-b0b5-c1461f37b95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78236667" name="832a7f10-99eb-11f0-b0b5-c1461f37b953.jpg"/>
                          <pic:cNvPicPr/>
                        </pic:nvPicPr>
                        <pic:blipFill>
                          <a:blip r:embed="rId3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MaP-19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Fassade </w:t>
            </w:r>
          </w:p>
          <w:p>
            <w:pPr>
              <w:spacing w:before="0" w:after="0"/>
            </w:pPr>
            <w:r>
              <w:t>EG-DG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VM-23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Fassade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592237747" name="e05fbba0-99eb-11f0-b0b5-c1461f37b95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90050666" name="e05fbba0-99eb-11f0-b0b5-c1461f37b953.jpg"/>
                          <pic:cNvPicPr/>
                        </pic:nvPicPr>
                        <pic:blipFill>
                          <a:blip r:embed="rId4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618610724" name="e5dfd060-99eb-11f0-b0b5-c1461f37b95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62376872" name="e5dfd060-99eb-11f0-b0b5-c1461f37b953.jpg"/>
                          <pic:cNvPicPr/>
                        </pic:nvPicPr>
                        <pic:blipFill>
                          <a:blip r:embed="rId4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MaP-20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Fassade </w:t>
            </w:r>
          </w:p>
          <w:p>
            <w:pPr>
              <w:spacing w:before="0" w:after="0"/>
            </w:pPr>
            <w:r>
              <w:t>DG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VM-24</w:t>
            </w:r>
          </w:p>
          <w:p>
            <w:pPr>
              <w:spacing w:before="0" w:after="0"/>
            </w:pPr>
            <w:r>
              <w:t>Faserzement</w:t>
            </w:r>
          </w:p>
          <w:p>
            <w:pPr>
              <w:spacing w:before="0" w:after="0"/>
            </w:pPr>
            <w:r>
              <w:t>Fassade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544492888" name="1b141d40-99ec-11f0-b0b5-c1461f37b95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34569993" name="1b141d40-99ec-11f0-b0b5-c1461f37b953.jpg"/>
                          <pic:cNvPicPr/>
                        </pic:nvPicPr>
                        <pic:blipFill>
                          <a:blip r:embed="rId4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057820543" name="1f4061d0-99ec-11f0-b0b5-c1461f37b95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1108792" name="1f4061d0-99ec-11f0-b0b5-c1461f37b953.jpg"/>
                          <pic:cNvPicPr/>
                        </pic:nvPicPr>
                        <pic:blipFill>
                          <a:blip r:embed="rId4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</w:tbl>
    <w:sectPr>
      <w:headerReference w:type="default" r:id="rId3"/>
      <w:footerReference w:type="default" r:id="rId44"/>
      <w:pgSz w:w="16838" w:h="11906" w:orient="landscape" w:code="9"/>
      <w:pgMar w:top="1440" w:right="1440" w:bottom="1440" w:left="1440"/>
    </w:sectPr>
  </w:body>
</w:document>
</file>

<file path=word/footer.xml><?xml version="1.0" encoding="utf-8"?>
<w:ftr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p>
    <w:pPr>
      <w:jc w:val="right"/>
    </w:pPr>
    <w:r>
      <w:t xml:space="preserve">S. </w:t>
    </w:r>
    <w:r>
      <w:fldChar w:fldCharType="begin"/>
      <w:instrText xml:space="preserve">PAGE</w:instrText>
      <w:fldChar w:fldCharType="separate"/>
      <w:fldChar w:fldCharType="end"/>
    </w:r>
    <w:r>
      <w:t> / </w:t>
    </w:r>
    <w:r>
      <w:fldChar w:fldCharType="begin"/>
      <w:instrText xml:space="preserve">NUMPAGES</w:instrText>
      <w:fldChar w:fldCharType="separate"/>
      <w:fldChar w:fldCharType="end"/>
    </w:r>
  </w:p>
</w:ftr>
</file>

<file path=word/header.xml><?xml version="1.0" encoding="utf-8"?>
<w:hdr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tbl>
    <w:tblPr>
      <w:tblStyle w:val="TableGrid"/>
      <w:tblW w:w="0" w:type="auto"/>
      <w:jc w:val="center"/>
      <w:tblBorders>
        <w:top w:val="none"/>
        <w:left w:val="none"/>
        <w:bottom w:val="none"/>
        <w:right w:val="none"/>
        <w:insideH w:val="none"/>
        <w:insideV w:val="none"/>
      </w:tblBorders>
      <w:tblLook w:val="04A0"/>
    </w:tblPr>
    <w:tblGrid>
      <w:gridCol w:w="4652"/>
      <w:gridCol w:w="4652"/>
      <w:gridCol w:w="4652"/>
    </w:tblGrid>
    <w:tr>
      <w:tc>
        <w:tcPr>
          <w:tcW w:w="4652" w:type="dxa"/>
          <w:tcMar>
            <w:top w:w="0" w:type="dxa"/>
            <w:left w:w="0" w:type="dxa"/>
            <w:bottom w:w="0" w:type="dxa"/>
            <w:right w:w="0" w:type="dxa"/>
          </w:tcMar>
        </w:tcPr>
        <w:p>
          <w:pPr>
            <w:jc w:val="left"/>
          </w:pPr>
          <w:r>
            <w:t>EFH. Frohe Aussicht 1, 8730 Uznach</w:t>
          </w:r>
        </w:p>
        <w:p>
          <w:pPr>
            <w:spacing w:before="0" w:after="0"/>
          </w:pPr>
          <w:r>
            <w:t>511</w:t>
          </w:r>
        </w:p>
        <w:p>
          <w:r>
            <w:fldChar w:fldCharType="begin"/>
          </w:r>
          <w:r>
            <w:t xml:space="preserve">TIME \@ "DD.MM.YYYY"</w:t>
          </w:r>
          <w:r>
            <w:fldChar w:fldCharType="separate"/>
          </w:r>
          <w:r>
            <w:fldChar w:fldCharType="end"/>
          </w:r>
        </w:p>
      </w:tc>
      <w:tc>
        <w:tcPr>
          <w:tcW w:w="4652" w:type="dxa"/>
        </w:tcPr>
        <w:p>
          <w:pPr>
            <w:jc w:val="center"/>
          </w:pPr>
          <w:r>
            <w:rPr>
              <w:b w:val="true"/>
            </w:rPr>
            <w:t xml:space="preserve">Liste der Einzelproben</w:t>
          </w:r>
        </w:p>
      </w:tc>
      <w:tc>
        <w:tcPr>
          <w:tcW w:w="4652" w:type="dxa"/>
        </w:tcPr>
        <w:p>
          <w:pPr>
            <w:jc w:val="right"/>
          </w:pPr>
        </w:p>
      </w:tc>
    </w:tr>
  </w:tbl>
  <w:p>
    <w:r/>
  </w:p>
</w:hdr>
</file>

<file path=word/settings.xml><?xml version="1.0" encoding="utf-8"?>
<w:settings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 mc:Ignorable="">
  <w:compat>
    <w:compatSetting w:name="overrideTableStyleFontSizeAndJustification" w:uri="http://schemas.microsoft.com/office/word" w:val="1"/>
  </w:compat>
</w:settings>
</file>

<file path=word/styles.xml><?xml version="1.0" encoding="utf-8"?>
<w:styles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docDefaults>
    <w:rPrDefault>
      <w:rPr>
        <w:rFonts w:asciiTheme="minorHAnsi" w:hAnsiTheme="minorHAnsi" w:eastAsia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false" w:defUIPriority="99" w:defSemiHidden="true" w:defUnhideWhenUsed="true" w:defQFormat="false" w:count="267">
    <w:lsdException w:name="Normal" w:uiPriority="0" w:semiHidden="false" w:unhideWhenUsed="false" w:qFormat="true"/>
    <w:lsdException w:name="heading 1" w:uiPriority="9" w:semiHidden="false" w:unhideWhenUsed="false" w:qFormat="true"/>
    <w:lsdException w:name="heading 2" w:uiPriority="9" w:qFormat="true"/>
    <w:lsdException w:name="heading 3" w:uiPriority="9" w:qFormat="true"/>
    <w:lsdException w:name="heading 4" w:uiPriority="9" w:qFormat="true"/>
    <w:lsdException w:name="Title" w:uiPriority="10" w:semiHidden="false" w:unhideWhenUsed="false" w:qFormat="true"/>
    <w:lsdException w:name="Default Paragraph Font" w:uiPriority="1"/>
    <w:lsdException w:name="Subtitle" w:uiPriority="11" w:semiHidden="false" w:unhideWhenUsed="false" w:qFormat="true"/>
    <w:lsdException w:name="Emphasis" w:uiPriority="20" w:semiHidden="false" w:unhideWhenUsed="false" w:qFormat="true"/>
    <w:lsdException w:name="Table Grid" w:uiPriority="59" w:semiHidden="false" w:unhideWhenUsed="false"/>
  </w:latentStyles>
  <w:style w:type="paragraph" w:styleId="Normal" w:default="true">
    <w:name w:val="Normal"/>
    <w:qFormat/>
    <w:rsid w:val="004A3277"/>
    <w:rPr>
      <w:sz w:val="20"/>
      <w:szCs w:val="20"/>
    </w:rPr>
  </w:style>
  <w:style w:type="paragraph" w:styleId="Heading1">
    <w:name w:val="heading 1"/>
    <w:basedOn w:val="Normal"/>
    <w:next w:val="Normal"/>
    <w:link w:val="Heading1Char"/>
    <w:uiPriority w:val="9"/>
    <w:qFormat/>
    <w:rsid w:val="00841CD9"/>
    <w:pPr>
      <w:keepNext/>
      <w:keepLines/>
      <w:spacing w:before="480"/>
      <w:outlineLvl w:val="0"/>
    </w:pPr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hAnsiTheme="majorHAnsi" w:eastAsiaTheme="majorEastAsia" w:cstheme="majorBidi"/>
      <w:b/>
      <w:bCs/>
      <w:color w:val="4F81BD" w:themeColor="accent1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character" w:styleId="DefaultParagraphFont" w:default="true">
    <w:name w:val="Default Paragraph Font"/>
    <w:uiPriority w:val="1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styleId="HeaderChar" w:customStyle="true">
    <w:name w:val="Header Char"/>
    <w:basedOn w:val="DefaultParagraphFont"/>
    <w:link w:val="Header"/>
    <w:uiPriority w:val="99"/>
    <w:rsid w:val="00841CD9"/>
  </w:style>
  <w:style w:type="character" w:styleId="Heading1Char" w:customStyle="true">
    <w:name w:val="Heading 1 Char"/>
    <w:basedOn w:val="DefaultParagraphFont"/>
    <w:link w:val="Heading1"/>
    <w:uiPriority w:val="9"/>
    <w:rsid w:val="00841CD9"/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character" w:styleId="Heading2Char" w:customStyle="true">
    <w:name w:val="Heading 2 Char"/>
    <w:basedOn w:val="DefaultParagraphFont"/>
    <w:link w:val="Heading2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character" w:styleId="Heading3Char" w:customStyle="true">
    <w:name w:val="Heading 3 Char"/>
    <w:basedOn w:val="DefaultParagraphFont"/>
    <w:link w:val="Heading3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</w:rPr>
  </w:style>
  <w:style w:type="character" w:styleId="Heading4Char" w:customStyle="true">
    <w:name w:val="Heading 4 Char"/>
    <w:basedOn w:val="DefaultParagraphFont"/>
    <w:link w:val="Heading4"/>
    <w:uiPriority w:val="9"/>
    <w:rsid w:val="00841CD9"/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paragraph" w:styleId="NormalIndent">
    <w:name w:val="Normal Indent"/>
    <w:basedOn w:val="Normal"/>
    <w:uiPriority w:val="99"/>
    <w:unhideWhenUsed/>
    <w:rsid w:val="00841CD9"/>
    <w:pPr>
      <w:ind w:left="720"/>
    </w:pPr>
  </w:style>
  <w:style w:type="paragraph" w:styleId="Subtitle">
    <w:name w:val="Subtitle"/>
    <w:basedOn w:val="Normal"/>
    <w:next w:val="Normal"/>
    <w:link w:val="SubtitleChar"/>
    <w:uiPriority w:val="11"/>
    <w:qFormat/>
    <w:rsid w:val="00841CD9"/>
    <w:pPr>
      <w:numPr>
        <w:ilvl w:val="1"/>
      </w:numPr>
      <w:ind w:left="86"/>
    </w:pPr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character" w:styleId="SubtitleChar" w:customStyle="true">
    <w:name w:val="Subtitle Char"/>
    <w:basedOn w:val="DefaultParagraphFont"/>
    <w:link w:val="Subtitle"/>
    <w:uiPriority w:val="11"/>
    <w:rsid w:val="00841CD9"/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paragraph" w:styleId="Title">
    <w:name w:val="Title"/>
    <w:basedOn w:val="Normal"/>
    <w:next w:val="Normal"/>
    <w:link w:val="TitleChar"/>
    <w:uiPriority w:val="10"/>
    <w:qFormat/>
    <w:rsid w:val="00841CD9"/>
    <w:pPr>
      <w:pBdr>
        <w:bottom w:val="single" w:color="4F81BD" w:themeColor="accent1" w:sz="8" w:space="4"/>
      </w:pBdr>
      <w:spacing w:after="300"/>
      <w:contextualSpacing/>
    </w:pPr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TitleChar" w:customStyle="true">
    <w:name w:val="Title Char"/>
    <w:basedOn w:val="DefaultParagraphFont"/>
    <w:link w:val="Title"/>
    <w:uiPriority w:val="10"/>
    <w:rsid w:val="00841CD9"/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Emphasis">
    <w:name w:val="Emphasis"/>
    <w:basedOn w:val="DefaultParagraphFont"/>
    <w:uiPriority w:val="20"/>
    <w:qFormat/>
    <w:rsid w:val="00D1197D"/>
    <w:rPr>
      <w:i/>
      <w:iCs/>
    </w:rPr>
  </w:style>
  <w:style w:type="character" w:styleId="Hyperlink">
    <w:name w:val="Hyperlink"/>
    <w:basedOn w:val="DefaultParagraphFont"/>
    <w:uiPriority w:val="99"/>
    <w:unhideWhenUsed/>
    <w:rPr>
      <w:color w:val="0000FF" w:themeColor="hyperlink"/>
      <w:u w:val="single"/>
    </w:rPr>
  </w:style>
  <w:style w:type="table" w:styleId="TableGrid">
    <w:name w:val="Table Grid"/>
    <w:basedOn w:val="TableNormal"/>
    <w:uiPriority w:val="59"/>
    <w:pPr>
      <w:spacing w:after="0" w:line="240" w:lineRule="auto"/>
    </w:pPr>
    <w:tblPr>
      <w:tblInd w:w="0" w:type="dxa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  <w:insideV w:val="single" w:color="000000" w:themeColor="text1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TableNormal" w:default="tru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paragraph" w:styleId="Caption">
    <w:name w:val="caption"/>
    <w:basedOn w:val="Normal"/>
    <w:next w:val="Normal"/>
    <w:uiPriority w:val="35"/>
    <w:semiHidden/>
    <w:unhideWhenUsed/>
    <w:qFormat/>
    <w:rsid w:val="007109C0"/>
    <w:pPr>
      <w:spacing w:line="240" w:lineRule="auto"/>
    </w:pPr>
    <w:rPr>
      <w:b/>
      <w:bCs/>
      <w:color w:val="4F81BD" w:themeColor="accent1"/>
      <w:sz w:val="18"/>
      <w:szCs w:val="18"/>
    </w:rPr>
  </w:style>
</w:styles>
</file>

<file path=word/_rels/document.xml.rels><?xml version="1.0" encoding="UTF-8" standalone="yes"?>
<Relationships xmlns="http://schemas.openxmlformats.org/package/2006/relationships">
    <Relationship Target="styles.xml" Type="http://schemas.openxmlformats.org/officeDocument/2006/relationships/styles" Id="rId1"/>
    <Relationship Target="settings.xml" Type="http://schemas.openxmlformats.org/officeDocument/2006/relationships/settings" Id="rId2"/>
    <Relationship Target="header.xml" Type="http://schemas.openxmlformats.org/officeDocument/2006/relationships/header" Id="rId3"/>
    <Relationship Target="media/document_image_rId4.jpeg" Type="http://schemas.openxmlformats.org/officeDocument/2006/relationships/image" Id="rId4"/>
    <Relationship Target="media/document_image_rId5.jpeg" Type="http://schemas.openxmlformats.org/officeDocument/2006/relationships/image" Id="rId5"/>
    <Relationship Target="media/document_image_rId6.jpeg" Type="http://schemas.openxmlformats.org/officeDocument/2006/relationships/image" Id="rId6"/>
    <Relationship Target="media/document_image_rId7.jpeg" Type="http://schemas.openxmlformats.org/officeDocument/2006/relationships/image" Id="rId7"/>
    <Relationship Target="media/document_image_rId8.jpeg" Type="http://schemas.openxmlformats.org/officeDocument/2006/relationships/image" Id="rId8"/>
    <Relationship Target="media/document_image_rId9.jpeg" Type="http://schemas.openxmlformats.org/officeDocument/2006/relationships/image" Id="rId9"/>
    <Relationship Target="media/document_image_rId10.jpeg" Type="http://schemas.openxmlformats.org/officeDocument/2006/relationships/image" Id="rId10"/>
    <Relationship Target="media/document_image_rId11.jpeg" Type="http://schemas.openxmlformats.org/officeDocument/2006/relationships/image" Id="rId11"/>
    <Relationship Target="media/document_image_rId12.jpeg" Type="http://schemas.openxmlformats.org/officeDocument/2006/relationships/image" Id="rId12"/>
    <Relationship Target="media/document_image_rId13.jpeg" Type="http://schemas.openxmlformats.org/officeDocument/2006/relationships/image" Id="rId13"/>
    <Relationship Target="media/document_image_rId14.jpeg" Type="http://schemas.openxmlformats.org/officeDocument/2006/relationships/image" Id="rId14"/>
    <Relationship Target="media/document_image_rId15.jpeg" Type="http://schemas.openxmlformats.org/officeDocument/2006/relationships/image" Id="rId15"/>
    <Relationship Target="media/document_image_rId16.jpeg" Type="http://schemas.openxmlformats.org/officeDocument/2006/relationships/image" Id="rId16"/>
    <Relationship Target="media/document_image_rId17.jpeg" Type="http://schemas.openxmlformats.org/officeDocument/2006/relationships/image" Id="rId17"/>
    <Relationship Target="media/document_image_rId18.jpeg" Type="http://schemas.openxmlformats.org/officeDocument/2006/relationships/image" Id="rId18"/>
    <Relationship Target="media/document_image_rId19.jpeg" Type="http://schemas.openxmlformats.org/officeDocument/2006/relationships/image" Id="rId19"/>
    <Relationship Target="media/document_image_rId20.jpeg" Type="http://schemas.openxmlformats.org/officeDocument/2006/relationships/image" Id="rId20"/>
    <Relationship Target="media/document_image_rId21.jpeg" Type="http://schemas.openxmlformats.org/officeDocument/2006/relationships/image" Id="rId21"/>
    <Relationship Target="media/document_image_rId22.jpeg" Type="http://schemas.openxmlformats.org/officeDocument/2006/relationships/image" Id="rId22"/>
    <Relationship Target="media/document_image_rId23.jpeg" Type="http://schemas.openxmlformats.org/officeDocument/2006/relationships/image" Id="rId23"/>
    <Relationship Target="media/document_image_rId24.jpeg" Type="http://schemas.openxmlformats.org/officeDocument/2006/relationships/image" Id="rId24"/>
    <Relationship Target="media/document_image_rId25.jpeg" Type="http://schemas.openxmlformats.org/officeDocument/2006/relationships/image" Id="rId25"/>
    <Relationship Target="media/document_image_rId26.jpeg" Type="http://schemas.openxmlformats.org/officeDocument/2006/relationships/image" Id="rId26"/>
    <Relationship Target="media/document_image_rId27.jpeg" Type="http://schemas.openxmlformats.org/officeDocument/2006/relationships/image" Id="rId27"/>
    <Relationship Target="media/document_image_rId28.jpeg" Type="http://schemas.openxmlformats.org/officeDocument/2006/relationships/image" Id="rId28"/>
    <Relationship Target="media/document_image_rId29.jpeg" Type="http://schemas.openxmlformats.org/officeDocument/2006/relationships/image" Id="rId29"/>
    <Relationship Target="media/document_image_rId30.jpeg" Type="http://schemas.openxmlformats.org/officeDocument/2006/relationships/image" Id="rId30"/>
    <Relationship Target="media/document_image_rId31.jpeg" Type="http://schemas.openxmlformats.org/officeDocument/2006/relationships/image" Id="rId31"/>
    <Relationship Target="media/document_image_rId32.jpeg" Type="http://schemas.openxmlformats.org/officeDocument/2006/relationships/image" Id="rId32"/>
    <Relationship Target="media/document_image_rId33.jpeg" Type="http://schemas.openxmlformats.org/officeDocument/2006/relationships/image" Id="rId33"/>
    <Relationship Target="media/document_image_rId34.jpeg" Type="http://schemas.openxmlformats.org/officeDocument/2006/relationships/image" Id="rId34"/>
    <Relationship Target="media/document_image_rId35.jpeg" Type="http://schemas.openxmlformats.org/officeDocument/2006/relationships/image" Id="rId35"/>
    <Relationship Target="media/document_image_rId36.jpeg" Type="http://schemas.openxmlformats.org/officeDocument/2006/relationships/image" Id="rId36"/>
    <Relationship Target="media/document_image_rId37.jpeg" Type="http://schemas.openxmlformats.org/officeDocument/2006/relationships/image" Id="rId37"/>
    <Relationship Target="media/document_image_rId38.jpeg" Type="http://schemas.openxmlformats.org/officeDocument/2006/relationships/image" Id="rId38"/>
    <Relationship Target="media/document_image_rId39.jpeg" Type="http://schemas.openxmlformats.org/officeDocument/2006/relationships/image" Id="rId39"/>
    <Relationship Target="media/document_image_rId40.jpeg" Type="http://schemas.openxmlformats.org/officeDocument/2006/relationships/image" Id="rId40"/>
    <Relationship Target="media/document_image_rId41.jpeg" Type="http://schemas.openxmlformats.org/officeDocument/2006/relationships/image" Id="rId41"/>
    <Relationship Target="media/document_image_rId42.jpeg" Type="http://schemas.openxmlformats.org/officeDocument/2006/relationships/image" Id="rId42"/>
    <Relationship Target="media/document_image_rId43.jpeg" Type="http://schemas.openxmlformats.org/officeDocument/2006/relationships/image" Id="rId43"/>
    <Relationship Target="footer.xml" Type="http://schemas.openxmlformats.org/officeDocument/2006/relationships/footer" Id="rId44"/>
</Relationships>

</file>

<file path=docProps/app.xml><?xml version="1.0" encoding="utf-8"?>
<properties:Properties xmlns:properties="http://schemas.openxmlformats.org/officeDocument/2006/extended-properties" xmlns:vt="http://schemas.openxmlformats.org/officeDocument/2006/docPropsVTypes"/>
</file>

<file path=docProps/core.xml><?xml version="1.0" encoding="utf-8"?>
<cp:coreProperties xmlns:cp="http://schemas.openxmlformats.org/package/2006/metadata/core-properties" xmlns:dcterms="http://purl.org/dc/terms/" xmlns:dc="http://purl.org/dc/elements/1.1/"/>
</file>