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41317100" name="dbd70a2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587058" name="dbd70a20-9554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43721227" name="dfa417b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6542299" name="dfa417b0-9554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96256909" name="aab2c74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29534" name="aab2c740-9554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2547231" name="b792d45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8865026" name="b792d450-9554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Treppe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Floorflexplatten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39436171" name="3c74ed2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137731" name="3c74ed20-9555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53037471" name="46bc26e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2701378" name="46bc26e0-9555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70320901" name="6138da4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8632767" name="6138da40-9555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62114922" name="651418a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7802481" name="651418a0-9555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80626593" name="6b67aa0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6417410" name="6b67aa00-9555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0372198" name="6e9fa38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7370140" name="6e9fa380-9555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89911448" name="94b8a3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866236" name="94b8a3e0-9556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1246564" name="9812cb6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1284671" name="9812cb60-9556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0132586" name="9f8ba2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0366627" name="9f8ba2e0-9556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91199521" name="a8056fa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9809568" name="a8056fa0-9556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81399987" name="c943434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3204706" name="c9434340-9556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72566248" name="ce0bc7d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7320392" name="ce0bc7d0-9556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 und Gang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75293590" name="2fe1b5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6017953" name="2fe1b5a0-9557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56324949" name="32e88d0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7556255" name="32e88d00-9557-11f0-b4ae-550f2b74ad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20347477" name="4a4a6b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3462701" name="4a4a6bd0-9557-11f0-b4ae-550f2b74ad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56808885" name="51f06d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4626979" name="51f06dd0-9557-11f0-b4ae-550f2b74ad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3522947" name="847e04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667205" name="847e04b0-9557-11f0-b4ae-550f2b74ad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73997194" name="87619c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1292229" name="87619ca0-9557-11f0-b4ae-550f2b74ad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Sockelkleber </w:t>
            </w:r>
          </w:p>
          <w:p>
            <w:pPr>
              <w:spacing w:before="0" w:after="0"/>
            </w:pPr>
            <w:r>
              <w:t>schwarz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18898768" name="f98965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9754240" name="f98965b0-9557-11f0-b4ae-550f2b74ad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44757419" name="fdb6e2c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726176" name="fdb6e2c0-9557-11f0-b4ae-550f2b74ad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Deckenpanelen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00867716" name="3c4438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9210846" name="3c4438d0-9558-11f0-b4ae-550f2b74ad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5626503" name="3fc6cfe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0086614" name="3fc6cfe0-9558-11f0-b4ae-550f2b74ad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65025671" name="468494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057961" name="468494c0-9558-11f0-b4ae-550f2b74ad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5598218" name="494d78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7580105" name="494d78c0-9558-11f0-b4ae-550f2b74ad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00648860" name="5289f9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4294279" name="5289f940-9558-11f0-b4ae-550f2b74ad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1232536" name="5568d6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643379" name="5568d640-9558-11f0-b4ae-550f2b74ad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06291502" name="647e60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9135199" name="647e60f0-9558-11f0-b4ae-550f2b74ad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36253878" name="6879d18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0145315" name="6879d180-9558-11f0-b4ae-550f2b74adca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6602179" name="6d4cb6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1496550" name="6d4cb650-9558-11f0-b4ae-550f2b74adc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36577736" name="7202c4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8352981" name="7202c450-9558-11f0-b4ae-550f2b74adca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39125261" name="ab362b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820357" name="ab362b40-9558-11f0-b4ae-550f2b74adca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3474805" name="aee689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4981356" name="aee68910-9558-11f0-b4ae-550f2b74adca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Rohrummantelung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9730975" name="bf5e89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3024361" name="bf5e89f0-9558-11f0-b4ae-550f2b74adca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29555238" name="c4cf356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0104590" name="c4cf3560-9558-11f0-b4ae-550f2b74adca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88417213" name="e17aaf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3603686" name="e17aafa0-9558-11f0-b4ae-550f2b74adca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76705582" name="e6a689e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2120732" name="e6a689e0-9558-11f0-b4ae-550f2b74adca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09344204" name="f92927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9192072" name="f92927d0-9558-11f0-b4ae-550f2b74adca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90036228" name="138f6d0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1093581" name="138f6d00-9559-11f0-b4ae-550f2b74adca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Anstrich</w:t>
            </w:r>
          </w:p>
          <w:p>
            <w:pPr>
              <w:spacing w:before="0" w:after="0"/>
            </w:pPr>
            <w:r>
              <w:t>Balken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59748072" name="53c0fd3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382904" name="53c0fd30-9559-11f0-b4ae-550f2b74adca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25577899" name="577070a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810150" name="577070a0-9559-11f0-b4ae-550f2b74adca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footer.xml" Type="http://schemas.openxmlformats.org/officeDocument/2006/relationships/footer" Id="rId4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