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18274669" name="dbd70a2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0763507" name="dbd70a20-9554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4300991" name="dfa417b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1932467" name="dfa417b0-9554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77667949" name="aab2c74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8185810" name="aab2c740-9554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71296692" name="b792d45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8666703" name="b792d450-9554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Treppe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Floorflexplatten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94234388" name="3c74ed2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4217344" name="3c74ed20-9555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35179742" name="46bc26e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121306" name="46bc26e0-9555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9372746" name="6138da4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54974" name="6138da40-9555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76256391" name="651418a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2073155" name="651418a0-9555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18891361" name="6b67aa0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341096" name="6b67aa00-9555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4115367" name="6e9fa38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668918" name="6e9fa380-9555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42946218" name="94b8a3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4776483" name="94b8a3e0-9556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17720394" name="9812cb6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844761" name="9812cb60-9556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30717987" name="9f8ba2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7687523" name="9f8ba2e0-9556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46395791" name="a8056fa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3452770" name="a8056fa0-9556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36682574" name="c943434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0986422" name="c9434340-9556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93598668" name="ce0bc7d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4804563" name="ce0bc7d0-9556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 und Gang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73289756" name="2fe1b5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8133041" name="2fe1b5a0-9557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32348751" name="32e88d0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8954131" name="32e88d00-9557-11f0-b4ae-550f2b74ad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31301128" name="4a4a6b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5716693" name="4a4a6bd0-9557-11f0-b4ae-550f2b74ad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20729920" name="51f06d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1776810" name="51f06dd0-9557-11f0-b4ae-550f2b74ad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62087233" name="847e04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891740" name="847e04b0-9557-11f0-b4ae-550f2b74ad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93567522" name="87619c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9173913" name="87619ca0-9557-11f0-b4ae-550f2b74ad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Sockelkleber </w:t>
            </w:r>
          </w:p>
          <w:p>
            <w:pPr>
              <w:spacing w:before="0" w:after="0"/>
            </w:pPr>
            <w:r>
              <w:t>schwarz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33313023" name="f98965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0787110" name="f98965b0-9557-11f0-b4ae-550f2b74ad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40511096" name="fdb6e2c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521300" name="fdb6e2c0-9557-11f0-b4ae-550f2b74ad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Deckenpanelen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21695223" name="3c4438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685883" name="3c4438d0-9558-11f0-b4ae-550f2b74ad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88602500" name="3fc6cfe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977821" name="3fc6cfe0-9558-11f0-b4ae-550f2b74ad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Anbau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75105513" name="468494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9543548" name="468494c0-9558-11f0-b4ae-550f2b74ad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71025962" name="494d78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8754430" name="494d78c0-9558-11f0-b4ae-550f2b74ad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7789911" name="5289f9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4233707" name="5289f940-9558-11f0-b4ae-550f2b74ad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68487924" name="5568d6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0006819" name="5568d640-9558-11f0-b4ae-550f2b74ad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25358416" name="647e60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843987" name="647e60f0-9558-11f0-b4ae-550f2b74ad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95275567" name="6879d18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6858321" name="6879d180-9558-11f0-b4ae-550f2b74adca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19329898" name="6d4cb6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2592278" name="6d4cb650-9558-11f0-b4ae-550f2b74adc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61453106" name="7202c4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7343175" name="7202c450-9558-11f0-b4ae-550f2b74adca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6749389" name="ab362b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6799825" name="ab362b40-9558-11f0-b4ae-550f2b74adca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03816638" name="aee689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9783216" name="aee68910-9558-11f0-b4ae-550f2b74adca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Rohrummantelung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92067436" name="bf5e89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05038" name="bf5e89f0-9558-11f0-b4ae-550f2b74adca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15974273" name="c4cf356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400833" name="c4cf3560-9558-11f0-b4ae-550f2b74adca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76231759" name="e17aaf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5740165" name="e17aafa0-9558-11f0-b4ae-550f2b74adca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37110197" name="e6a689e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4721397" name="e6a689e0-9558-11f0-b4ae-550f2b74adca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14902540" name="f92927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7867695" name="f92927d0-9558-11f0-b4ae-550f2b74adca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13360869" name="138f6d0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756771" name="138f6d00-9559-11f0-b4ae-550f2b74adca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Stall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Anstrich</w:t>
            </w:r>
          </w:p>
          <w:p>
            <w:pPr>
              <w:spacing w:before="0" w:after="0"/>
            </w:pPr>
            <w:r>
              <w:t>Balken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16349781" name="53c0fd3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4579498" name="53c0fd30-9559-11f0-b4ae-550f2b74adca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7552336" name="577070a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8999480" name="577070a0-9559-11f0-b4ae-550f2b74adca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footer.xml" Type="http://schemas.openxmlformats.org/officeDocument/2006/relationships/footer" Id="rId4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