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Lampe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Asbeststaub </w:t>
            </w:r>
          </w:p>
          <w:p>
            <w:pPr>
              <w:spacing w:before="0" w:after="0"/>
            </w:pPr>
            <w:r>
              <w:t>Lampe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0825907" name="827380f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2524411" name="827380f0-97c3-11f0-849a-79a2e108157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8133403" name="86b5977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6623741" name="86b59770-97c3-11f0-849a-79a2e108157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oben bei Kasten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Asbeststaub</w:t>
            </w:r>
          </w:p>
          <w:p>
            <w:pPr>
              <w:spacing w:before="0" w:after="0"/>
            </w:pPr>
            <w:r>
              <w:t>Kasten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2191191" name="52b43a6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7181629" name="52b43a60-97c5-11f0-849a-79a2e108157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7011097" name="5957997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3784012" name="59579970-97c5-11f0-849a-79a2e108157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2207737" name="3ebc9a9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3646250" name="3ebc9a90-97c3-11f0-849a-79a2e108157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8076922" name="479c7c2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1002486" name="479c7c20-97c3-11f0-849a-79a2e108157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1554256" name="579bd52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186667" name="579bd520-97c4-11f0-849a-79a2e108157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8965203" name="5c1f135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9224536" name="5c1f1350-97c4-11f0-849a-79a2e108157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6251178" name="68f9a22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979265" name="68f9a220-97c4-11f0-849a-79a2e108157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78070" name="6cc242e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4669993" name="6cc242e0-97c4-11f0-849a-79a2e108157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5882429" name="9f919db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0291567" name="9f919db0-97c4-11f0-849a-79a2e108157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6302740" name="a36c3fd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7580659" name="a36c3fd0-97c4-11f0-849a-79a2e108157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1131420" name="f1f4c5a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4318276" name="f1f4c5a0-97c4-11f0-849a-79a2e108157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5696637" name="f758edf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8565552" name="f758edf0-97c4-11f0-849a-79a2e108157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6528197" name="baba2c0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3288584" name="baba2c00-97c5-11f0-849a-79a2e108157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3519236" name="cc9a486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0543613" name="cc9a4860-97c5-11f0-849a-79a2e108157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0560087" name="df670eb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084227" name="df670eb0-97c5-11f0-849a-79a2e108157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938174" name="e360d19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353917" name="e360d190-97c5-11f0-849a-79a2e108157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2229728" name="98f9775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0596325" name="98f97750-97c6-11f0-849a-79a2e108157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2440937" name="9bdce83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4456141" name="9bdce830-97c6-11f0-849a-79a2e108157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1694677" name="aacbb10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5497941" name="aacbb100-97c6-11f0-849a-79a2e108157f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2584232" name="af43f2b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7516959" name="af43f2b0-97c6-11f0-849a-79a2e108157f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9910171" name="399f1b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824985" name="399f1b60-97c7-11f0-849a-79a2e108157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8210284" name="3eea16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3298421" name="3eea1660-97c7-11f0-849a-79a2e108157f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0145217" name="51ec92b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6927070" name="51ec92b0-97c7-11f0-849a-79a2e108157f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5254575" name="555a423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0526204" name="555a4230-97c7-11f0-849a-79a2e108157f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Aussenwand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Kork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5640145" name="a244a8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9257381" name="a244a860-97c7-11f0-849a-79a2e108157f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1127642" name="ae0d03e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72099" name="ae0d03e0-97c7-11f0-849a-79a2e108157f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5265084" name="ecbfe35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2179530" name="ecbfe350-97c7-11f0-849a-79a2e108157f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4458247" name="ef9c4f5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4409622" name="ef9c4f50-97c7-11f0-849a-79a2e108157f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326322" name="48b01cc0-97c8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0593458" name="48b01cc0-97c8-11f0-849a-79a2e108157f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5872736" name="4bc5c130-97c8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682619" name="4bc5c130-97c8-11f0-849a-79a2e108157f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63, 8231 Hemmental</w:t>
          </w:r>
        </w:p>
        <w:p>
          <w:pPr>
            <w:spacing w:before="0" w:after="0"/>
          </w:pPr>
          <w:r>
            <w:t>501 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footer.xml" Type="http://schemas.openxmlformats.org/officeDocument/2006/relationships/footer" Id="rId3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