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69126" name="d68d61c0-9790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307537" name="d68d61c0-9790-11f0-82c8-41893ca2326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10785" name="da846580-9790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826633" name="da846580-9790-11f0-82c8-41893ca2326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183198" name="60b456e0-9798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322063" name="60b456e0-9798-11f0-82c8-41893ca2326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770592" name="649d77f0-9798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186253" name="649d77f0-9798-11f0-82c8-41893ca2326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 -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665156" name="13885e6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180126" name="13885e60-9799-11f0-82c8-41893ca232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07841" name="1742ce5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080337" name="1742ce50-9799-11f0-82c8-41893ca2326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 - 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938076" name="289306c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641317" name="289306c0-9799-11f0-82c8-41893ca2326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605407" name="2c3c86c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33691" name="2c3c86c0-9799-11f0-82c8-41893ca2326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Büro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416297" name="a2dc1c5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681840" name="a2dc1c50-9799-11f0-82c8-41893ca2326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7636489" name="a75f5a8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804363" name="a75f5a80-9799-11f0-82c8-41893ca2326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Büro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006396" name="e85991e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548927" name="e85991e0-9799-11f0-82c8-41893ca2326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10015" name="ec5131e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782000" name="ec5131e0-9799-11f0-82c8-41893ca2326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gesammtes Haus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410119" name="8e912500-979a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460330" name="8e912500-979a-11f0-82c8-41893ca2326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83033" name="9113ff50-979a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057287" name="9113ff50-979a-11f0-82c8-41893ca2326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750032" name="f99a92a0-979a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385199" name="f99a92a0-979a-11f0-82c8-41893ca232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102791" name="002a1b9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085489" name="002a1b90-979b-11f0-82c8-41893ca2326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415169" name="1484fbf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837146" name="1484fbf0-979b-11f0-82c8-41893ca2326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700787" name="1887e69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499791" name="1887e690-979b-11f0-82c8-41893ca2326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887324" name="7cd8715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377040" name="7cd87150-979b-11f0-82c8-41893ca2326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871235" name="87a8631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918044" name="87a86310-979b-11f0-82c8-41893ca2326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417739" name="951dab4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882103" name="951dab40-979b-11f0-82c8-41893ca2326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94234" name="9baee1e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180904" name="9baee1e0-979b-11f0-82c8-41893ca2326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627733" name="3548c82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792965" name="3548c820-979c-11f0-82c8-41893ca2326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395390" name="3a04f0a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886125" name="3a04f0a0-979c-11f0-82c8-41893ca2326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384941" name="49e3499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405348" name="49e34990-979c-11f0-82c8-41893ca2326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756404" name="4e83d3c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936208" name="4e83d3c0-979c-11f0-82c8-41893ca2326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Gästezimmer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938853" name="9ef516c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085695" name="9ef516c0-979c-11f0-82c8-41893ca2326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268807" name="a4c4f93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523445" name="a4c4f930-979c-11f0-82c8-41893ca2326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Gästezimmer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9055488" name="b38b798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00140" name="b38b7980-979c-11f0-82c8-41893ca2326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002184" name="b6e63d4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542911" name="b6e63d40-979c-11f0-82c8-41893ca2326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Gästezimmer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808484" name="d615a34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328246" name="d615a340-979c-11f0-82c8-41893ca2326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995248" name="d9fa578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687267" name="d9fa5780-979c-11f0-82c8-41893ca2326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alt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662510" name="2aeadca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240133" name="2aeadca0-979d-11f0-82c8-41893ca2326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391808" name="2d9bf2e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05543" name="2d9bf2e0-979d-11f0-82c8-41893ca2326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alt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725728" name="3b9eae0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588908" name="3b9eae00-979d-11f0-82c8-41893ca2326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1736457" name="406c89c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641917" name="406c89c0-979d-11f0-82c8-41893ca2326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029685" name="ae06b46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557391" name="ae06b460-979d-11f0-82c8-41893ca23260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844872" name="b6b4d79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719542" name="b6b4d790-979d-11f0-82c8-41893ca23260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 Stube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928854" name="dc73b490-979f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739823" name="dc73b490-979f-11f0-82c8-41893ca23260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259177" name="e1e2d960-979f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427109" name="e1e2d960-979f-11f0-82c8-41893ca2326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 Stube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737189" name="f344c510-979f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717908" name="f344c510-979f-11f0-82c8-41893ca23260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263212" name="f62e2960-979f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373713" name="f62e2960-979f-11f0-82c8-41893ca2326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 Stube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448565" name="0038cf50-97a0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436118" name="0038cf50-97a0-11f0-82c8-41893ca23260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604453" name="047c4560-97a0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190038" name="047c4560-97a0-11f0-82c8-41893ca23260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004893" name="2e65fcd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242311" name="2e65fcd0-97a1-11f0-82c8-41893ca2326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423389" name="356314a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704024" name="356314a0-97a1-11f0-82c8-41893ca2326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451426" name="48d36df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969792" name="48d36df0-97a1-11f0-82c8-41893ca23260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183767" name="4ba0e5d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97285" name="4ba0e5d0-97a1-11f0-82c8-41893ca23260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84273" name="8de85db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76903" name="8de85db0-97a1-11f0-82c8-41893ca2326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9949357" name="90c3431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275174" name="90c34310-97a1-11f0-82c8-41893ca2326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511918" name="a13836b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611738" name="a13836b0-97a1-11f0-82c8-41893ca23260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290008" name="a7a802a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765442" name="a7a802a0-97a1-11f0-82c8-41893ca23260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598982" name="e8564770-97a2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612379" name="e8564770-97a2-11f0-82c8-41893ca23260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760270" name="eecaa740-97a2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519056" name="eecaa740-97a2-11f0-82c8-41893ca23260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481441" name="fd468a00-97a2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147287" name="fd468a00-97a2-11f0-82c8-41893ca23260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250437" name="008ab880-97a3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449270" name="008ab880-97a3-11f0-82c8-41893ca23260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739604" name="0a9118b0-97a3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802804" name="0a9118b0-97a3-11f0-82c8-41893ca23260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95254" name="0d4ed920-97a3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641443" name="0d4ed920-97a3-11f0-82c8-41893ca2326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872755" name="a0749130-97a4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050359" name="a0749130-97a4-11f0-82c8-41893ca23260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652221" name="a4d9c010-97a4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947173" name="a4d9c010-97a4-11f0-82c8-41893ca23260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145955" name="b5df8c90-97a5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45616" name="b5df8c90-97a5-11f0-82c8-41893ca23260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057725" name="b87fd9f0-97a5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687271" name="b87fd9f0-97a5-11f0-82c8-41893ca23260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099468" name="e5cf9530-97a5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336707" name="e5cf9530-97a5-11f0-82c8-41893ca23260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701856" name="eaa56030-97a5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921355" name="eaa56030-97a5-11f0-82c8-41893ca23260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048302" name="97a0d2b0-97a6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81683" name="97a0d2b0-97a6-11f0-82c8-41893ca23260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3564" name="9a118490-97a6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278560" name="9a118490-97a6-11f0-82c8-41893ca23260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371211" name="2ea19780-97a7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262860" name="2ea19780-97a7-11f0-82c8-41893ca23260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772369" name="315286b0-97a7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695616" name="315286b0-97a7-11f0-82c8-41893ca23260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Welleternit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547970" name="ad06ec10-97a7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11245" name="ad06ec10-97a7-11f0-82c8-41893ca23260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937775" name="b3225670-97a7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412361" name="b3225670-97a7-11f0-82c8-41893ca23260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978236" name="9cbcbc80-97a8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972721" name="9cbcbc80-97a8-11f0-82c8-41893ca23260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749749" name="a30a3360-97a8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514934" name="a30a3360-97a8-11f0-82c8-41893ca23260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459071" name="292df3f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059705" name="292df3f0-97a9-11f0-82c8-41893ca2326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480916" name="2c7cd0d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676313" name="2c7cd0d0-97a9-11f0-82c8-41893ca2326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7057888" name="8edc881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830167" name="8edc8810-97a9-11f0-82c8-41893ca23260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8298162" name="913963d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388855" name="913963d0-97a9-11f0-82c8-41893ca23260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088853" name="e9b1185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632217" name="e9b11850-97a9-11f0-82c8-41893ca23260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839178" name="edf7e9c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390656" name="edf7e9c0-97a9-11f0-82c8-41893ca23260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Luzernerstrasse 43,45, 6025 Neudorf</w:t>
          </w:r>
        </w:p>
        <w:p>
          <w:pPr>
            <w:spacing w:before="0" w:after="0"/>
          </w:pPr>
          <w:r>
            <w:t>483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footer.xml" Type="http://schemas.openxmlformats.org/officeDocument/2006/relationships/footer" Id="rId8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