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w15="http://schemas.microsoft.com/office/word/2012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79900158" name="e2ea06d0-97b8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6068042" name="e2ea06d0-97b8-11f0-83c6-cf4b74eb238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89762752" name="eb1a2060-97b8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3363402" name="eb1a2060-97b8-11f0-83c6-cf4b74eb238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73601176" name="fdc5ca20-97b8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4870568" name="fdc5ca20-97b8-11f0-83c6-cf4b74eb238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84146547" name="06fad09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1566561" name="06fad090-97b9-11f0-83c6-cf4b74eb238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60246254" name="1693e32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4889952" name="1693e320-97b9-11f0-83c6-cf4b74eb238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67986573" name="21bbb8e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4843511" name="21bbb8e0-97b9-11f0-83c6-cf4b74eb238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Floorflexplatten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64585651" name="515feb7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2519571" name="515feb70-97b9-11f0-83c6-cf4b74eb238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25595434" name="5874a9f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9288402" name="5874a9f0-97b9-11f0-83c6-cf4b74eb238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02758476" name="74814c2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359862" name="74814c20-97b9-11f0-83c6-cf4b74eb238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70160307" name="79427db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1578407" name="79427db0-97b9-11f0-83c6-cf4b74eb238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70574803" name="ad3067e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8687410" name="ad3067e0-97b9-11f0-83c6-cf4b74eb238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69887153" name="b9f6f98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7430024" name="b9f6f980-97b9-11f0-83c6-cf4b74eb238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Balkone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19532856" name="cf87259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5546716" name="cf872590-97b9-11f0-83c6-cf4b74eb238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26104770" name="d5670d9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7864042" name="d5670d90-97b9-11f0-83c6-cf4b74eb238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Küchen Rückwand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55830658" name="583d65f0-97bc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5808524" name="583d65f0-97bc-11f0-83c6-cf4b74eb238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92527528" name="5f9b6270-97bc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797010" name="5f9b6270-97bc-11f0-83c6-cf4b74eb238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Floorflexplatten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83163955" name="0b3a35b0-97be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0980892" name="0b3a35b0-97be-11f0-83c6-cf4b74eb238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953815"/>
                  <wp:effectExtent l="0" t="0" r="0" b="0"/>
                  <wp:docPr id="1717449087" name="136b39a0-97be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7596188" name="136b39a0-97be-11f0-83c6-cf4b74eb238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95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5730890" name="2114d840-97be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546303" name="2114d840-97be-11f0-83c6-cf4b74eb238e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91110151" name="27d97af0-97be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5941992" name="27d97af0-97be-11f0-83c6-cf4b74eb238e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098018" name="57ebd8a0-97be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4065467" name="57ebd8a0-97be-11f0-83c6-cf4b74eb238e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7390367" name="5d8f53e0-97be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9563681" name="5d8f53e0-97be-11f0-83c6-cf4b74eb238e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Tapete mit Kleber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31991416" name="75a20f50-97c2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7612932" name="75a20f50-97c2-11f0-83c6-cf4b74eb238e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2357715" name="78f5f540-97c2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587883" name="78f5f540-97c2-11f0-83c6-cf4b74eb238e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54626506" name="bfcc4410-97c2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4185719" name="bfcc4410-97c2-11f0-83c6-cf4b74eb238e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47471756" name="c7781270-97c2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0185897" name="c7781270-97c2-11f0-83c6-cf4b74eb238e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EG/OG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10466394" name="2bd19de0-97c3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5874543" name="2bd19de0-97c3-11f0-83c6-cf4b74eb238e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95019238" name="31b3a8c0-97c3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7975272" name="31b3a8c0-97c3-11f0-83c6-cf4b74eb238e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128253330" name="0943cdd0-97c7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4385928" name="0943cdd0-97c7-11f0-83c6-cf4b74eb238e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16920991" name="151773f0-97c7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8664299" name="151773f0-97c7-11f0-83c6-cf4b74eb238e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60888449" name="244d30d0-97c7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7896750" name="244d30d0-97c7-11f0-83c6-cf4b74eb238e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44909098" name="2911bdc0-97c7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1393811" name="2911bdc0-97c7-11f0-83c6-cf4b74eb238e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34670915" name="083bb730-97c8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663584" name="083bb730-97c8-11f0-83c6-cf4b74eb238e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09296227" name="0f48fba0-97c8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3406443" name="0f48fba0-97c8-11f0-83c6-cf4b74eb238e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Faserzement </w:t>
            </w:r>
          </w:p>
          <w:p>
            <w:pPr>
              <w:spacing w:before="0" w:after="0"/>
            </w:pPr>
            <w:r>
              <w:t>Unterdach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37432959" name="09f78610-97ca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5667079" name="09f78610-97ca-11f0-83c6-cf4b74eb238e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96022750" name="3a199b30-97ca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1508238" name="3a199b30-97ca-11f0-83c6-cf4b74eb238e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>EG-DG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55363082" name="a6c2c430-97cc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6181357" name="a6c2c430-97cc-11f0-83c6-cf4b74eb238e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11568216" name="aab11560-97cc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1142709" name="aab11560-97cc-11f0-83c6-cf4b74eb238e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w15="http://schemas.microsoft.com/office/word/2012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w15="http://schemas.microsoft.com/office/word/2012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Via Purasca 44, 6989 Purasca</w:t>
          </w:r>
        </w:p>
        <w:p>
          <w:pPr>
            <w:spacing w:before="0" w:after="0"/>
          </w:pPr>
          <w:r>
            <w:t>484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w15="http://schemas.microsoft.com/office/word/2012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w15="http://schemas.microsoft.com/office/word/2012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footer.xml" Type="http://schemas.openxmlformats.org/officeDocument/2006/relationships/footer" Id="rId4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