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w15="http://schemas.microsoft.com/office/word/2012/wordml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RVR Wäscherei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Leichtbauelemente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34505861" name="f1ce5a30-987a-11f0-9af1-09809d962c6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00200377" name="f1ce5a30-987a-11f0-9af1-09809d962c65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81493340" name="f927c2d0-987a-11f0-9af1-09809d962c6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03148771" name="f927c2d0-987a-11f0-9af1-09809d962c65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RVR Wäscherei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01048399" name="913e1650-987b-11f0-9af1-09809d962c6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997764951" name="913e1650-987b-11f0-9af1-09809d962c65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25949914" name="96437cd0-987b-11f0-9af1-09809d962c6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38511196" name="96437cd0-987b-11f0-9af1-09809d962c65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RVR Lager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49907774" name="05e55e50-987c-11f0-9af1-09809d962c6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56250009" name="05e55e50-987c-11f0-9af1-09809d962c65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925994500" name="0be10bb0-987c-11f0-9af1-09809d962c6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20513251" name="0be10bb0-987c-11f0-9af1-09809d962c65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RVR Lager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Welleternit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Faserzement</w:t>
            </w:r>
          </w:p>
          <w:p>
            <w:pPr>
              <w:spacing w:before="0" w:after="0"/>
            </w:pPr>
            <w:r>
              <w:t>Welleternit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14807318" name="9aae5b90-987c-11f0-9af1-09809d962c6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111690593" name="9aae5b90-987c-11f0-9af1-09809d962c65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15959472" name="a13754d0-987c-11f0-9af1-09809d962c6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68743723" name="a13754d0-987c-11f0-9af1-09809d962c65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RVR Lager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Gipsplatten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57987709" name="f94c4fe0-987c-11f0-9af1-09809d962c6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97781291" name="f94c4fe0-987c-11f0-9af1-09809d962c65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29898057" name="fe291fc0-987c-11f0-9af1-09809d962c6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72980374" name="fe291fc0-987c-11f0-9af1-09809d962c65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RVR Lager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03965933" name="46c5afa0-987d-11f0-9af1-09809d962c6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725529" name="46c5afa0-987d-11f0-9af1-09809d962c65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693800724" name="4c2718d0-987d-11f0-9af1-09809d962c6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97715783" name="4c2718d0-987d-11f0-9af1-09809d962c65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Herren WC auf Gelände von Schmid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51386052" name="0aa93d10-987e-11f0-9af1-09809d962c6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305796507" name="0aa93d10-987e-11f0-9af1-09809d962c65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2815757" name="0e1d5530-987e-11f0-9af1-09809d962c6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71682534" name="0e1d5530-987e-11f0-9af1-09809d962c65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Herren WC auf Gelände von Schmid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708623224" name="5d90d740-987e-11f0-9af1-09809d962c6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427704762" name="5d90d740-987e-11f0-9af1-09809d962c65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28250351" name="60aa4c40-987e-11f0-9af1-09809d962c6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12063727" name="60aa4c40-987e-11f0-9af1-09809d962c65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Herren WC auf Gelände von Schmid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53059305" name="993bf4f0-987e-11f0-9af1-09809d962c6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809818882" name="993bf4f0-987e-11f0-9af1-09809d962c65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90736339" name="9d563820-987e-11f0-9af1-09809d962c6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98967223" name="9d563820-987e-11f0-9af1-09809d962c65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MaP-10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Herren WC auf Gelände von Schmid</w:t>
            </w:r>
          </w:p>
          <w:p>
            <w:pPr>
              <w:spacing w:before="0" w:after="0"/>
            </w:pPr>
            <w:r>
              <w:t>EG, Gang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VM-10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30465487" name="bd5c7620-987e-11f0-9af1-09809d962c6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373935882" name="bd5c7620-987e-11f0-9af1-09809d962c65.jpg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46313968" name="df98ce00-987e-11f0-9af1-09809d962c65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85385981" name="df98ce00-987e-11f0-9af1-09809d962c65.jpg"/>
                          <pic:cNvPicPr/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24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w15="http://schemas.microsoft.com/office/word/2012/wordml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w15="http://schemas.microsoft.com/office/word/2012/wordml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FA. Alter Badiweg 1, 5034 Suhr</w:t>
          </w:r>
        </w:p>
        <w:p>
          <w:pPr>
            <w:spacing w:before="0" w:after="0"/>
          </w:pPr>
          <w:r>
            <w:t>508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w15="http://schemas.microsoft.com/office/word/2012/wordml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m="http://schemas.openxmlformats.org/officeDocument/2006/math" xmlns:w14="http://schemas.microsoft.com/office/word/2010/wordml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mc="http://schemas.openxmlformats.org/markup-compatibility/2006" xmlns:w15="http://schemas.microsoft.com/office/word/2012/wordml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media/document_image_rId22.jpeg" Type="http://schemas.openxmlformats.org/officeDocument/2006/relationships/image" Id="rId22"/>
    <Relationship Target="media/document_image_rId23.jpeg" Type="http://schemas.openxmlformats.org/officeDocument/2006/relationships/image" Id="rId23"/>
    <Relationship Target="footer.xml" Type="http://schemas.openxmlformats.org/officeDocument/2006/relationships/footer" Id="rId24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