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DU</w:t>
            </w:r>
          </w:p>
          <w:p>
            <w:pPr>
              <w:spacing w:before="0" w:after="0"/>
            </w:pPr>
            <w:r>
              <w:t>Dachgeschoss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5672943" name="b73a6340-9e98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9064953" name="b73a6340-9e98-11f0-bbaa-37835b546fe4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94795407" name="c0d5a590-9e98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8734652" name="c0d5a590-9e98-11f0-bbaa-37835b546fe4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DU</w:t>
            </w:r>
          </w:p>
          <w:p>
            <w:pPr>
              <w:spacing w:before="0" w:after="0"/>
            </w:pPr>
            <w:r>
              <w:t>Dachgeschoss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2085902" name="3a262a50-9e99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4516556" name="3a262a50-9e99-11f0-bbaa-37835b546fe4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4663589" name="417fe110-9e99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7035206" name="417fe110-9e99-11f0-bbaa-37835b546fe4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DU</w:t>
            </w:r>
          </w:p>
          <w:p>
            <w:pPr>
              <w:spacing w:before="0" w:after="0"/>
            </w:pPr>
            <w:r>
              <w:t>Dachgeschoss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32454576" name="b778d660-9e99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4875093" name="b778d660-9e99-11f0-bbaa-37835b546fe4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5325466" name="c0608020-9e99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7024740" name="c0608020-9e99-11f0-bbaa-37835b546fe4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DU</w:t>
            </w:r>
          </w:p>
          <w:p>
            <w:pPr>
              <w:spacing w:before="0" w:after="0"/>
            </w:pPr>
            <w:r>
              <w:t>Dachgeschoss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65343763" name="050f5b10-9e9a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5973702" name="050f5b10-9e9a-11f0-bbaa-37835b546fe4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48420785" name="0ed779c0-9e9a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2516476" name="0ed779c0-9e9a-11f0-bbaa-37835b546fe4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Dachgeschoss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Teppichkleber</w:t>
            </w:r>
          </w:p>
          <w:p>
            <w:pPr>
              <w:spacing w:before="0" w:after="0"/>
            </w:pPr>
            <w:r>
              <w:t>Teppich 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0355296" name="20b6dd60-9e9b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4330066" name="20b6dd60-9e9b-11f0-bbaa-37835b546fe4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23326986" name="2b68bfd0-9e9b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5445832" name="2b68bfd0-9e9b-11f0-bbaa-37835b546fe4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Dachgeschoss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56456470" name="ee565480-9e9b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3786937" name="ee565480-9e9b-11f0-bbaa-37835b546fe4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6750948" name="f71fc7e0-9e9b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342065" name="f71fc7e0-9e9b-11f0-bbaa-37835b546fe4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/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Dachgeschoss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1172646" name="433096f0-9e9c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7924465" name="433096f0-9e9c-11f0-bbaa-37835b546fe4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7853315" name="4af51d70-9e9c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4200262" name="4af51d70-9e9c-11f0-bbaa-37835b546fe4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Dachgeschoss</w:t>
            </w:r>
          </w:p>
          <w:p>
            <w:pPr>
              <w:spacing w:before="0" w:after="0"/>
            </w:pPr>
            <w:r>
              <w:t>Sockelleiste 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Fliesenkleber Sockelleiste</w:t>
            </w:r>
          </w:p>
          <w:p>
            <w:pPr>
              <w:spacing w:before="0" w:after="0"/>
            </w:pPr>
            <w:r>
              <w:t>Sockelleiste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85617182" name="5c1cc9d0-9e9d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1248626" name="5c1cc9d0-9e9d-11f0-bbaa-37835b546fe4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90941613" name="67f46790-9e9d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7462809" name="67f46790-9e9d-11f0-bbaa-37835b546fe4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</w:t>
            </w:r>
          </w:p>
          <w:p>
            <w:pPr>
              <w:spacing w:before="0" w:after="0"/>
            </w:pPr>
            <w:r>
              <w:t>Unterdach</w:t>
            </w:r>
          </w:p>
          <w:p>
            <w:pPr>
              <w:spacing w:before="0" w:after="0"/>
            </w:pPr>
            <w:r>
              <w:t>Dachpappe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Dachpappe</w:t>
            </w:r>
          </w:p>
          <w:p>
            <w:pPr>
              <w:spacing w:before="0" w:after="0"/>
            </w:pPr>
            <w:r>
              <w:t>Unterdach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91837309" name="70a04b60-9e9e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5617951" name="70a04b60-9e9e-11f0-bbaa-37835b546fe4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73966" name="7afd3000-9e9e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0609718" name="7afd3000-9e9e-11f0-bbaa-37835b546fe4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</w:t>
            </w:r>
          </w:p>
          <w:p>
            <w:pPr>
              <w:spacing w:before="0" w:after="0"/>
            </w:pPr>
            <w:r>
              <w:t>Unterdach</w:t>
            </w:r>
          </w:p>
          <w:p>
            <w:pPr>
              <w:spacing w:before="0" w:after="0"/>
            </w:pPr>
            <w:r>
              <w:t>Dachpappe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Dachpappe</w:t>
            </w:r>
          </w:p>
          <w:p>
            <w:pPr>
              <w:spacing w:before="0" w:after="0"/>
            </w:pPr>
            <w:r>
              <w:t>Unterdach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16848165" name="cc838c80-9e9e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8443852" name="cc838c80-9e9e-11f0-bbaa-37835b546fe4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58485563" name="d37e3350-9e9e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2653825" name="d37e3350-9e9e-11f0-bbaa-37835b546fe4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PAK: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</w:t>
            </w:r>
          </w:p>
          <w:p>
            <w:pPr>
              <w:spacing w:before="0" w:after="0"/>
            </w:pPr>
            <w:r>
              <w:t>Dachgeschoss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Holzzement Platten</w:t>
            </w:r>
          </w:p>
          <w:p>
            <w:pPr>
              <w:spacing w:before="0" w:after="0"/>
            </w:pPr>
            <w:r>
              <w:t>Spagettiplatten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67423214" name="58b5bf20-9e9f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7815280" name="58b5bf20-9e9f-11f0-bbaa-37835b546fe4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1310099" name="82c73f50-9e9f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0343979" name="82c73f50-9e9f-11f0-bbaa-37835b546fe4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DN 518</w:t>
          </w:r>
        </w:p>
        <w:p>
          <w:pPr>
            <w:spacing w:before="0" w:after="0"/>
          </w:pPr>
          <w:r>
            <w:t>DN 518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footer.xml" Type="http://schemas.openxmlformats.org/officeDocument/2006/relationships/footer" Id="rId26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