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</w:t>
            </w:r>
          </w:p>
          <w:p>
            <w:pPr>
              <w:spacing w:before="0" w:after="0"/>
            </w:pPr>
            <w:r>
              <w:t>UG 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41691755" name="2e0fc640-9d22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535691" name="2e0fc640-9d22-11f0-be48-25aa2d060653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26890588" name="32642c40-9d22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39957794" name="32642c40-9d22-11f0-be48-25aa2d060653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</w:t>
            </w:r>
          </w:p>
          <w:p>
            <w:pPr>
              <w:spacing w:before="0" w:after="0"/>
            </w:pPr>
            <w:r>
              <w:t>UG - DG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18332881" name="4537f770-9d22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8953959" name="4537f770-9d22-11f0-be48-25aa2d060653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19030590" name="49c48470-9d22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11129364" name="49c48470-9d22-11f0-be48-25aa2d060653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/ 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/ 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02324583" name="6f823ae0-9d22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57926647" name="6f823ae0-9d22-11f0-be48-25aa2d060653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68098212" name="73981140-9d22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79220230" name="73981140-9d22-11f0-be48-25aa2d060653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93370868" name="db5b7ba0-9d22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56080231" name="db5b7ba0-9d22-11f0-be48-25aa2d060653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18493671" name="df49f3e0-9d22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98825344" name="df49f3e0-9d22-11f0-be48-25aa2d060653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69610078" name="ec71df60-9d22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24817320" name="ec71df60-9d22-11f0-be48-25aa2d060653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05375847" name="f078e8b0-9d22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4927627" name="f078e8b0-9d22-11f0-be48-25aa2d060653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Gesammtes Haus </w:t>
            </w:r>
          </w:p>
          <w:p>
            <w:pPr>
              <w:spacing w:before="0" w:after="0"/>
            </w:pPr>
            <w:r>
              <w:t>UG - DG </w:t>
            </w:r>
          </w:p>
          <w:p>
            <w:pPr>
              <w:spacing w:before="0" w:after="0"/>
            </w:pPr>
            <w:r>
              <w:t>Fensterflügel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Fensterkitt </w:t>
            </w:r>
          </w:p>
          <w:p>
            <w:pPr>
              <w:spacing w:before="0" w:after="0"/>
            </w:pPr>
            <w:r>
              <w:t>Fensterflügel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41342077" name="1ff6ce90-9d23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5169043" name="1ff6ce90-9d23-11f0-be48-25aa2d060653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27453096" name="2413f7f0-9d23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02898988" name="2413f7f0-9d23-11f0-be48-25aa2d060653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/ 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/ 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71266314" name="a8812ee0-9d23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04850039" name="a8812ee0-9d23-11f0-be48-25aa2d060653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73696662" name="add7e9b0-9d23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90718590" name="add7e9b0-9d23-11f0-be48-25aa2d060653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6444470" name="bb04b730-9d23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2257345" name="bb04b730-9d23-11f0-be48-25aa2d060653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16504297" name="bf27fb10-9d23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15202155" name="bf27fb10-9d23-11f0-be48-25aa2d060653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94026071" name="30d479a0-9d24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59059015" name="30d479a0-9d24-11f0-be48-25aa2d060653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11806883" name="359f9640-9d24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0538247" name="359f9640-9d24-11f0-be48-25aa2d060653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53002301" name="44eea780-9d24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82053041" name="44eea780-9d24-11f0-be48-25aa2d060653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129462" name="4b6a0c30-9d24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19496841" name="4b6a0c30-9d24-11f0-be48-25aa2d060653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35266211" name="55ccbd30-9d24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92605828" name="55ccbd30-9d24-11f0-be48-25aa2d060653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39824324" name="5c3b0280-9d24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17084902" name="5c3b0280-9d24-11f0-be48-25aa2d060653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56313665" name="9f1f0880-9d24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32116300" name="9f1f0880-9d24-11f0-be48-25aa2d060653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65415678" name="a6ba0e00-9d24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23091724" name="a6ba0e00-9d24-11f0-be48-25aa2d060653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81859071" name="b3c26390-9d24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03453286" name="b3c26390-9d24-11f0-be48-25aa2d060653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53049133" name="b8b94b20-9d24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1995448" name="b8b94b20-9d24-11f0-be48-25aa2d060653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Heizraum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21478083" name="6a665ed0-9d25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71888231" name="6a665ed0-9d25-11f0-be48-25aa2d060653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02311631" name="6e2ba430-9d25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41340916" name="6e2ba430-9d25-11f0-be48-25aa2d060653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06051179" name="b060a580-9d25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7058988" name="b060a580-9d25-11f0-be48-25aa2d060653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90336089" name="b68585c0-9d25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88033072" name="b68585c0-9d25-11f0-be48-25aa2d060653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 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64946903" name="1e342fa0-9d26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55854720" name="1e342fa0-9d26-11f0-be48-25aa2d060653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96696988" name="227ada00-9d26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49377788" name="227ada00-9d26-11f0-be48-25aa2d060653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36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Lenzstrasse 10, 8340 Hinwil</w:t>
          </w:r>
        </w:p>
        <w:p>
          <w:pPr>
            <w:spacing w:before="0" w:after="0"/>
          </w:pPr>
          <w:r>
            <w:t>515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footer.xml" Type="http://schemas.openxmlformats.org/officeDocument/2006/relationships/footer" Id="rId36"/>
</Relationships>

</file>

<file path=docProps/app.xml><?xml version="1.0" encoding="utf-8"?>
<properties:Properties xmlns:vt="http://schemas.openxmlformats.org/officeDocument/2006/docPropsVTypes" xmlns:properties="http://schemas.openxmlformats.org/officeDocument/2006/extended-properti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