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9743533" name="06cd41e0-63b9-11f0-83b7-a58d05dd2a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8258191" name="06cd41e0-63b9-11f0-83b7-a58d05dd2a1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0782605" name="0b4d99e0-63b9-11f0-94d0-b3a2ff4828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19831" name="0b4d99e0-63b9-11f0-94d0-b3a2ff48281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4134993" name="1ad2af40-63b9-11f0-a467-9374572d7d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4480460" name="1ad2af40-63b9-11f0-a467-9374572d7d5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7499876" name="258750d0-63b9-11f0-bca1-9db98e307c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3097030" name="258750d0-63b9-11f0-bca1-9db98e307c4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371621" name="2d849a90-63b9-11f0-810d-9f8ee63b637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2235607" name="2d849a90-63b9-11f0-810d-9f8ee63b637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8621161" name="35496f30-63b9-11f0-a2c4-9543c213d2a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654784" name="35496f30-63b9-11f0-a2c4-9543c213d2a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/ WC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1047394" name="3ec96150-63b9-11f0-b756-1518c415fb5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707352" name="3ec96150-63b9-11f0-b756-1518c415fb5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181545" name="43c0e520-63b9-11f0-a507-05c0941677f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314080" name="43c0e520-63b9-11f0-a507-05c0941677f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5409075" name="cc14cc20-63b9-11f0-8354-295e5b7a07d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1119417" name="cc14cc20-63b9-11f0-8354-295e5b7a07d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0020139" name="d0825f70-63b9-11f0-9b1d-5587ac2f0a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6444517" name="d0825f70-63b9-11f0-9b1d-5587ac2f0a8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0618568" name="e0718140-63b9-11f0-9e16-f1dbde5ebdb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3072853" name="e0718140-63b9-11f0-9e16-f1dbde5ebdbb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5531982" name="e63dba30-63b9-11f0-a5e7-c573fbce43c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809646" name="e63dba30-63b9-11f0-a5e7-c573fbce43c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2205642" name="f0965910-63b9-11f0-9ba0-f9798b56067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2778046" name="f0965910-63b9-11f0-9ba0-f9798b56067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7284942" name="f4c81be0-63b9-11f0-b07e-052b3251068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7091604" name="f4c81be0-63b9-11f0-b07e-052b3251068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1643625" name="61ac8b10-63ba-11f0-9c69-65838ff1a6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8269547" name="61ac8b10-63ba-11f0-9c69-65838ff1a6b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884837" name="65fa3a50-63ba-11f0-bc99-b7280cebab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123364" name="65fa3a50-63ba-11f0-bc99-b7280cebabf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1843152" name="75cbc200-63ba-11f0-9227-8142616b1dd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6916605" name="75cbc200-63ba-11f0-9227-8142616b1dd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5742222" name="7d70d9a0-63ba-11f0-bcce-fbb38c7ebde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4765047" name="7d70d9a0-63ba-11f0-bcce-fbb38c7ebde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1933370" name="873c7ac0-63ba-11f0-be9f-89a30cc9305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5544300" name="873c7ac0-63ba-11f0-be9f-89a30cc9305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5760356" name="8c7637b0-63ba-11f0-b6c8-4bbc09463af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9732208" name="8c7637b0-63ba-11f0-b6c8-4bbc09463afb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Gang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2067742" name="41947d50-63bb-11f0-a29a-eb7f4b3aa3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3508306" name="41947d50-63bb-11f0-a29a-eb7f4b3aa3a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2157481" name="478e7d00-63bb-11f0-bfb5-83a24e57d62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1866642" name="478e7d00-63bb-11f0-bfb5-83a24e57d62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Gang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4914438" name="57b354d0-63bb-11f0-bb53-55f5b0c865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0045652" name="57b354d0-63bb-11f0-bb53-55f5b0c8654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8486244" name="61ac4780-63bb-11f0-b3ad-f9c0ccaa48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1671483" name="61ac4780-63bb-11f0-b3ad-f9c0ccaa485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Cheminée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Cheminée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7279998" name="6d4ecb80-63bb-11f0-be5e-8f31ec79c17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999337" name="6d4ecb80-63bb-11f0-be5e-8f31ec79c17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1264673" name="713e5530-63bb-11f0-b200-77717c2ff1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6364673" name="713e5530-63bb-11f0-b200-77717c2ff140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3461543" name="ccf0f3f0-63bc-11f0-b483-4f7d1d552b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0571848" name="ccf0f3f0-63bc-11f0-b483-4f7d1d552b8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2287964" name="d085da80-63bc-11f0-8ecc-dde4d593ead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2483176" name="d085da80-63bc-11f0-8ecc-dde4d593ead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Deckputz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8490603" name="2b037c30-9d18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523634" name="2b037c30-9d18-11f0-be48-25aa2d06065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1033336" name="4cc796d0-9d18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2037437" name="4cc796d0-9d18-11f0-be48-25aa2d06065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Grundputz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8589387" name="54627540-9d18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1413977" name="54627540-9d18-11f0-be48-25aa2d06065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0081514" name="5b7ed4e0-9d18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1654673" name="5b7ed4e0-9d18-11f0-be48-25aa2d06065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Glärnischstrasse 148, 8708 Männedorf</w:t>
          </w:r>
        </w:p>
        <w:p>
          <w:pPr>
            <w:spacing w:before="0" w:after="0"/>
          </w:pPr>
          <w:r>
            <w:t>406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footer.xml" Type="http://schemas.openxmlformats.org/officeDocument/2006/relationships/footer" Id="rId36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