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Zimmer 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Teppichkleber 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835681460" name="80e38dd0-9470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99847959" name="80e38dd0-9470-11f0-af24-9748ebe75ac1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42596776" name="87f05d10-9470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59301719" name="87f05d10-9470-11f0-af24-9748ebe75ac1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Zimmer/ Gang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Verputz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419612549" name="a05469a0-9470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75444524" name="a05469a0-9470-11f0-af24-9748ebe75ac1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890913663" name="aab21190-9470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40744861" name="aab21190-9470-11f0-af24-9748ebe75ac1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Fenster</w:t>
            </w:r>
          </w:p>
          <w:p>
            <w:pPr>
              <w:spacing w:before="0" w:after="0"/>
            </w:pPr>
            <w:r>
              <w:t>alle Stockwerke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Fensterkitt</w:t>
            </w:r>
          </w:p>
          <w:p>
            <w:pPr>
              <w:spacing w:before="0" w:after="0"/>
            </w:pPr>
            <w:r>
              <w:t>alte Fenster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447374903" name="ca257e10-9473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12706861" name="ca257e10-9473-11f0-af24-9748ebe75ac1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487437333" name="d661aa00-9473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26752" name="d661aa00-9473-11f0-af24-9748ebe75ac1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und Treppe</w:t>
            </w:r>
          </w:p>
          <w:p>
            <w:pPr>
              <w:spacing w:before="0" w:after="0"/>
            </w:pPr>
            <w:r>
              <w:t>EG/OG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Teppichkleber 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250500343" name="21a9f8f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31961047" name="21a9f8f0-9474-11f0-af24-9748ebe75ac1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951926655" name="2866102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5326568" name="28661020-9474-11f0-af24-9748ebe75ac1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Zimmer 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Teppichkleber 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355013442" name="3a068b7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24876850" name="3a068b70-9474-11f0-af24-9748ebe75ac1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39722071" name="3e53c58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28095448" name="3e53c580-9474-11f0-af24-9748ebe75ac1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Bad/WC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360993752" name="4ec4c18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8991515" name="4ec4c180-9474-11f0-af24-9748ebe75ac1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09884161" name="5134890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2065096" name="51348900-9474-11f0-af24-9748ebe75ac1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Bad/WC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90414031" name="71ff4f8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47719021" name="71ff4f80-9474-11f0-af24-9748ebe75ac1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713589256" name="7594361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49631170" name="75943610-9474-11f0-af24-9748ebe75ac1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586939587" name="8576fbd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33949515" name="8576fbd0-9474-11f0-af24-9748ebe75ac1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/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Bad/WC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106598566" name="9778d10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29914838" name="9778d100-9474-11f0-af24-9748ebe75ac1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413629483" name="999ebe4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9038349" name="999ebe40-9474-11f0-af24-9748ebe75ac1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557822050" name="ada3685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30069530" name="ada36850-9474-11f0-af24-9748ebe75ac1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709524423" name="b05c46c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1875141" name="b05c46c0-9474-11f0-af24-9748ebe75ac1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75640020" name="c2c198b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85622338" name="c2c198b0-9474-11f0-af24-9748ebe75ac1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868927285" name="c65b614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45705581" name="c65b6140-9474-11f0-af24-9748ebe75ac1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und Gang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511951492" name="dfe465d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901911" name="dfe465d0-9474-11f0-af24-9748ebe75ac1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493749923" name="e72bf42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95834030" name="e72bf420-9474-11f0-af24-9748ebe75ac1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Zimmer 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Teppichkleber 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974740977" name="0fc5ef8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09107223" name="0fc5ef80-9475-11f0-af24-9748ebe75ac1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461188255" name="11b11db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15874895" name="11b11db0-9475-11f0-af24-9748ebe75ac1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773062829" name="2790060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59291498" name="27900600-9475-11f0-af24-9748ebe75ac1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318899979" name="3185011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71141304" name="31850110-9475-11f0-af24-9748ebe75ac1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953815"/>
                  <wp:effectExtent l="0" t="0" r="0" b="0"/>
                  <wp:docPr id="1131453093" name="3d9e62c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66673532" name="3d9e62c0-9475-11f0-af24-9748ebe75ac1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953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475301164" name="4151f4e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37912098" name="4151f4e0-9475-11f0-af24-9748ebe75ac1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</w:t>
            </w:r>
          </w:p>
          <w:p>
            <w:pPr>
              <w:spacing w:before="0" w:after="0"/>
            </w:pPr>
            <w:r>
              <w:t>EG/OG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Verputz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71561599" name="561d987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92871419" name="561d9870-9475-11f0-af24-9748ebe75ac1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663791329" name="5cf1a47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1625438" name="5cf1a470-9475-11f0-af24-9748ebe75ac1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Einliegerwohnung 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408117276" name="72d7dfc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5650159" name="72d7dfc0-9475-11f0-af24-9748ebe75ac1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724477168" name="770de85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9044542" name="770de850-9475-11f0-af24-9748ebe75ac1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Einliegerwohnung 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386565181" name="8c6fff8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26845616" name="8c6fff80-9475-11f0-af24-9748ebe75ac1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42444668" name="90ede68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42135844" name="90ede680-9475-11f0-af24-9748ebe75ac1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Einliegerwohnung 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325345345" name="b73abd9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5331209" name="b73abd90-9475-11f0-af24-9748ebe75ac1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533144979" name="bc546f6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50807845" name="bc546f60-9475-11f0-af24-9748ebe75ac1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EG/OG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Verputz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232745740" name="f0e613a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32887528" name="f0e613a0-9475-11f0-af24-9748ebe75ac1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391894756" name="f6f03ff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0311641" name="f6f03ff0-9475-11f0-af24-9748ebe75ac1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43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Hohrainstrasse 12 Hohrainstrasse 12, 9242 Oberuzwil, Schweiz</w:t>
          </w:r>
        </w:p>
        <w:p>
          <w:pPr>
            <w:spacing w:before="0" w:after="0"/>
          </w:pPr>
          <w:r>
            <w:t>499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footer.xml" Type="http://schemas.openxmlformats.org/officeDocument/2006/relationships/footer" Id="rId43"/>
</Relationships>

</file>

<file path=docProps/app.xml><?xml version="1.0" encoding="utf-8"?>
<properties:Properties xmlns:vt="http://schemas.openxmlformats.org/officeDocument/2006/docPropsVTypes" xmlns:properties="http://schemas.openxmlformats.org/officeDocument/2006/extended-properti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