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28373945" name="80e38dd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1645987" name="80e38dd0-9470-11f0-af24-9748ebe75ac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32343776" name="87f05d1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7083839" name="87f05d10-9470-11f0-af24-9748ebe75ac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Zimmer/ 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1495000" name="a05469a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0526600" name="a05469a0-9470-11f0-af24-9748ebe75ac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830760" name="aab2119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9200172" name="aab21190-9470-11f0-af24-9748ebe75ac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>alle Stockwerke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alte 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6085045" name="ca257e1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5167621" name="ca257e10-9473-11f0-af24-9748ebe75ac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74017572" name="d661aa0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273264" name="d661aa00-9473-11f0-af24-9748ebe75ac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Treppe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619231" name="21a9f8f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121823" name="21a9f8f0-9474-11f0-af24-9748ebe75ac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68480351" name="2866102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770480" name="28661020-9474-11f0-af24-9748ebe75ac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80082326" name="3a068b7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791465" name="3a068b70-9474-11f0-af24-9748ebe75a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51218296" name="3e53c5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9050850" name="3e53c580-9474-11f0-af24-9748ebe75ac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62142747" name="4ec4c1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82867" name="4ec4c180-9474-11f0-af24-9748ebe75ac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9427333" name="513489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548999" name="51348900-9474-11f0-af24-9748ebe75ac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37830431" name="71ff4f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3202576" name="71ff4f80-9474-11f0-af24-9748ebe75ac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77518355" name="7594361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689609" name="75943610-9474-11f0-af24-9748ebe75ac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02100957" name="8576fb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952963" name="8576fbd0-9474-11f0-af24-9748ebe75ac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2712588" name="9778d1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9034093" name="9778d100-9474-11f0-af24-9748ebe75ac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85842243" name="999ebe4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828870" name="999ebe40-9474-11f0-af24-9748ebe75ac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10659506" name="ada3685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8145972" name="ada36850-9474-11f0-af24-9748ebe75ac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9823051" name="b05c46c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3687862" name="b05c46c0-9474-11f0-af24-9748ebe75ac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4233159" name="c2c198b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9027988" name="c2c198b0-9474-11f0-af24-9748ebe75ac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2469097" name="c65b614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251486" name="c65b6140-9474-11f0-af24-9748ebe75ac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und 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64615887" name="dfe465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44110" name="dfe465d0-9474-11f0-af24-9748ebe75ac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41821981" name="e72bf42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1656990" name="e72bf420-9474-11f0-af24-9748ebe75ac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1201773" name="0fc5e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9400428" name="0fc5ef80-9475-11f0-af24-9748ebe75ac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42592424" name="11b11db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3980983" name="11b11db0-9475-11f0-af24-9748ebe75ac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59967978" name="2790060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663897" name="27900600-9475-11f0-af24-9748ebe75ac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31472603" name="3185011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696438" name="31850110-9475-11f0-af24-9748ebe75ac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2064075605" name="3d9e62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3644828" name="3d9e62c0-9475-11f0-af24-9748ebe75ac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83350538" name="4151f4e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364283" name="4151f4e0-9475-11f0-af24-9748ebe75ac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60818116" name="561d98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069491" name="561d9870-9475-11f0-af24-9748ebe75ac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9014688" name="5cf1a4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346470" name="5cf1a470-9475-11f0-af24-9748ebe75ac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49102008" name="72d7df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8959368" name="72d7dfc0-9475-11f0-af24-9748ebe75ac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17204428" name="770de85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7150173" name="770de850-9475-11f0-af24-9748ebe75ac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2329631" name="8c6ff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485778" name="8c6fff80-9475-11f0-af24-9748ebe75ac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29587930" name="90ede6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045179" name="90ede680-9475-11f0-af24-9748ebe75ac1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57069170" name="b73abd9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25739" name="b73abd90-9475-11f0-af24-9748ebe75ac1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77190556" name="bc546f6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859864" name="bc546f60-9475-11f0-af24-9748ebe75ac1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83670399" name="f0e613a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833865" name="f0e613a0-9475-11f0-af24-9748ebe75ac1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47918726" name="f6f03ff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245681" name="f6f03ff0-9475-11f0-af24-9748ebe75ac1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Hohrainstrasse 12 Hohrainstrasse 12, 9242 Oberuzwil, Schweiz</w:t>
          </w:r>
        </w:p>
        <w:p>
          <w:pPr>
            <w:spacing w:before="0" w:after="0"/>
          </w:pPr>
          <w:r>
            <w:t>499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footer.xml" Type="http://schemas.openxmlformats.org/officeDocument/2006/relationships/footer" Id="rId43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