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Cushion-Vinyl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14097448" name="3eae8a6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0998066" name="3eae8a60-939d-11f0-bfbb-d3e8c5ffa69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24612801" name="4272703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2077650" name="42727030-939d-11f0-bfbb-d3e8c5ffa69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8976051" name="4f8a2f1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4186707" name="4f8a2f10-939d-11f0-bfbb-d3e8c5ffa69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1122934" name="5e74b22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366518" name="5e74b220-939d-11f0-bfbb-d3e8c5ffa69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47473303" name="729b8a3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3090828" name="729b8a30-939d-11f0-bfbb-d3e8c5ffa69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96781145" name="771fd9d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2413495" name="771fd9d0-939d-11f0-bfbb-d3e8c5ffa69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Korkisolation</w:t>
            </w:r>
          </w:p>
          <w:p>
            <w:pPr>
              <w:spacing w:before="0" w:after="0"/>
            </w:pPr>
            <w:r>
              <w:t>Matte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52411466" name="7cebc4a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8877523" name="7cebc4a0-939d-11f0-bfbb-d3e8c5ffa69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88691854" name="7f93b32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0215624" name="7f93b320-939d-11f0-bfbb-d3e8c5ffa69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04477883" name="a8f480f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2856048" name="a8f480f0-939d-11f0-bfbb-d3e8c5ffa69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85688358" name="ac1ac73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119618" name="ac1ac730-939d-11f0-bfbb-d3e8c5ffa69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Tapete mit Kleber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50642631" name="b5200b1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8315273" name="b5200b10-939d-11f0-bfbb-d3e8c5ffa69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4544482" name="b7d7d81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6636794" name="b7d7d810-939d-11f0-bfbb-d3e8c5ffa69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Cushion-Vinyl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78016197" name="699c9d0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2487368" name="699c9d00-939f-11f0-bfbb-d3e8c5ffa69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236437" name="6b813b8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1882812" name="6b813b80-939f-11f0-bfbb-d3e8c5ffa69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63661884" name="9a881ca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4955434" name="9a881ca0-939f-11f0-bfbb-d3e8c5ffa69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28089511" name="9fe8e99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2421414" name="9fe8e990-939f-11f0-bfbb-d3e8c5ffa69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Teppichkleber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15933620" name="a828e1a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0359527" name="a828e1a0-939f-11f0-bfbb-d3e8c5ffa69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03198261" name="aeb5ab7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8069730" name="aeb5ab70-939f-11f0-bfbb-d3e8c5ffa69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236545193" name="db5b1cf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5775482" name="db5b1cf0-939f-11f0-bfbb-d3e8c5ffa69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93225686" name="df3d874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0135297" name="df3d8740-939f-11f0-bfbb-d3e8c5ffa69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85832348" name="520ec4d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7970508" name="520ec4d0-93a2-11f0-bfbb-d3e8c5ffa69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14727417" name="55979d7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7765553" name="55979d70-93a2-11f0-bfbb-d3e8c5ffa69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und Eingang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10828613" name="72e683a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467649" name="72e683a0-93a2-11f0-bfbb-d3e8c5ffa69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953815"/>
                  <wp:effectExtent l="0" t="0" r="0" b="0"/>
                  <wp:docPr id="42423018" name="760cf0f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6979227" name="760cf0f0-93a2-11f0-bfbb-d3e8c5ffa69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9538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Cushion-Vinyl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25839075" name="c846545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8130910" name="c8465450-93a3-11f0-bfbb-d3e8c5ffa69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030273651" name="cda9e06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4998363" name="cda9e060-93a3-11f0-bfbb-d3e8c5ffa69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und Küche</w:t>
            </w:r>
          </w:p>
          <w:p>
            <w:pPr>
              <w:spacing w:before="0" w:after="0"/>
            </w:pPr>
            <w:r>
              <w:t>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9735347" name="d3a2f5b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45044" name="d3a2f5b0-93a3-11f0-bfbb-d3e8c5ffa69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43117983" name="da571da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9372445" name="da571da0-93a3-11f0-bfbb-d3e8c5ffa692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Verputz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34547327" name="6b7bf210-93a4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6153006" name="6b7bf210-93a4-11f0-bfbb-d3e8c5ffa692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29026458" name="6d4e8f30-93a4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0890576" name="6d4e8f30-93a4-11f0-bfbb-d3e8c5ffa692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Eingang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Sockelkleber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31685965" name="5aecca4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248020" name="5aecca40-93a5-11f0-bfbb-d3e8c5ffa692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8737332" name="5f142cd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5875722" name="5f142cd0-93a5-11f0-bfbb-d3e8c5ffa692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12957752" name="64c8bf1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6756410" name="64c8bf10-93a5-11f0-bfbb-d3e8c5ffa692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80052868" name="698c138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8463096" name="698c1380-93a5-11f0-bfbb-d3e8c5ffa692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90458205" name="71d6b9f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4016488" name="71d6b9f0-93a5-11f0-bfbb-d3e8c5ffa692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00677929" name="7409034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5026816" name="74090340-93a5-11f0-bfbb-d3e8c5ffa692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Abstellraum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und 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23993068" name="b7634ab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2002086" name="b7634ab0-93a5-11f0-bfbb-d3e8c5ffa692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56959148" name="c022d30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3434357" name="c022d300-93a5-11f0-bfbb-d3e8c5ffa692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Wand und 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40638046" name="7f15e180-93a6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3758659" name="7f15e180-93a6-11f0-bfbb-d3e8c5ffa692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42867329" name="8feccb40-93a6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3619446" name="8feccb40-93a6-11f0-bfbb-d3e8c5ffa692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6792645" name="3f6a0ea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6459522" name="3f6a0ea0-9aa2-11f0-bc17-5d6b71ec3897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6589100" name="4537801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4167780" name="45378010-9aa2-11f0-bc17-5d6b71ec3897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Grundputz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2573631" name="54a4528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1033890" name="54a45280-9aa2-11f0-bc17-5d6b71ec3897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1848065" name="9b728b0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0296061" name="9b728b00-9aa2-11f0-bc17-5d6b71ec3897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Deckputz </w:t>
            </w:r>
          </w:p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7773572" name="87a62f0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655369" name="87a62f00-9aa2-11f0-bc17-5d6b71ec3897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7156484" name="8a10031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1240730" name="8a100310-9aa2-11f0-bc17-5d6b71ec3897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Schichtanalyse </w:t>
            </w:r>
          </w:p>
          <w:p>
            <w:pPr>
              <w:spacing w:before="0" w:after="0"/>
            </w:pPr>
            <w:r>
              <w:t>Fassadenputz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5732767" name="b79d3c8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2170124" name="b79d3c80-9aa2-11f0-bc17-5d6b71ec3897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0970990" name="ba33ecf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1757185" name="ba33ecf0-9aa2-11f0-bc17-5d6b71ec3897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Hubstrasse 7 Hubstrasse 7, 8560 Märstetten, Schweiz</w:t>
          </w:r>
        </w:p>
        <w:p>
          <w:pPr>
            <w:spacing w:before="0" w:after="0"/>
          </w:pPr>
          <w:r>
            <w:t>486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footer.xml" Type="http://schemas.openxmlformats.org/officeDocument/2006/relationships/footer" Id="rId5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