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Cushion-Vinyl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38688576" name="3eae8a6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5754127" name="3eae8a60-939d-11f0-bfbb-d3e8c5ffa69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21030832" name="4272703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3295065" name="42727030-939d-11f0-bfbb-d3e8c5ffa69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04456002" name="4f8a2f1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2488397" name="4f8a2f10-939d-11f0-bfbb-d3e8c5ffa69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22201008" name="5e74b22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088983" name="5e74b220-939d-11f0-bfbb-d3e8c5ffa69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78497707" name="729b8a3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3203253" name="729b8a30-939d-11f0-bfbb-d3e8c5ffa69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33966296" name="771fd9d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589826" name="771fd9d0-939d-11f0-bfbb-d3e8c5ffa69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Korkisolation</w:t>
            </w:r>
          </w:p>
          <w:p>
            <w:pPr>
              <w:spacing w:before="0" w:after="0"/>
            </w:pPr>
            <w:r>
              <w:t>Matte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34787696" name="7cebc4a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523290" name="7cebc4a0-939d-11f0-bfbb-d3e8c5ffa69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63931309" name="7f93b32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1615357" name="7f93b320-939d-11f0-bfbb-d3e8c5ffa69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75597927" name="a8f480f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6282345" name="a8f480f0-939d-11f0-bfbb-d3e8c5ffa69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96183626" name="ac1ac73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2785050" name="ac1ac730-939d-11f0-bfbb-d3e8c5ffa69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Tapete mit 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57993786" name="b5200b1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592690" name="b5200b10-939d-11f0-bfbb-d3e8c5ffa69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15909283" name="b7d7d81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296748" name="b7d7d810-939d-11f0-bfbb-d3e8c5ffa69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Cushion-Vinyl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54369656" name="699c9d0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3235927" name="699c9d00-939f-11f0-bfbb-d3e8c5ffa69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57403878" name="6b813b8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6412362" name="6b813b80-939f-11f0-bfbb-d3e8c5ffa69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97826245" name="9a881ca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679504" name="9a881ca0-939f-11f0-bfbb-d3e8c5ffa69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95258109" name="9fe8e99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6472803" name="9fe8e990-939f-11f0-bfbb-d3e8c5ffa69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97428786" name="a828e1a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163480" name="a828e1a0-939f-11f0-bfbb-d3e8c5ffa69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48954928" name="aeb5ab7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850809" name="aeb5ab70-939f-11f0-bfbb-d3e8c5ffa69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45418151" name="db5b1cf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4649143" name="db5b1cf0-939f-11f0-bfbb-d3e8c5ffa69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59335400" name="df3d874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4470012" name="df3d8740-939f-11f0-bfbb-d3e8c5ffa69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91337853" name="520ec4d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6869357" name="520ec4d0-93a2-11f0-bfbb-d3e8c5ffa69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5595663" name="55979d7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5010948" name="55979d70-93a2-11f0-bfbb-d3e8c5ffa69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und Eingang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40412456" name="72e683a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9443576" name="72e683a0-93a2-11f0-bfbb-d3e8c5ffa69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543570322" name="760cf0f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9543977" name="760cf0f0-93a2-11f0-bfbb-d3e8c5ffa69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Cushion-Vinyl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23576338" name="c846545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017154" name="c8465450-93a3-11f0-bfbb-d3e8c5ffa69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19222920" name="cda9e06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8474434" name="cda9e060-93a3-11f0-bfbb-d3e8c5ffa69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und Küche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71819907" name="d3a2f5b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2969771" name="d3a2f5b0-93a3-11f0-bfbb-d3e8c5ffa69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84530028" name="da571da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4935865" name="da571da0-93a3-11f0-bfbb-d3e8c5ffa69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43246011" name="6b7bf210-93a4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7409198" name="6b7bf210-93a4-11f0-bfbb-d3e8c5ffa692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95555846" name="6d4e8f30-93a4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7784392" name="6d4e8f30-93a4-11f0-bfbb-d3e8c5ffa692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Sockelkleber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95580706" name="5aecca4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9088050" name="5aecca40-93a5-11f0-bfbb-d3e8c5ffa692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10237545" name="5f142cd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8560722" name="5f142cd0-93a5-11f0-bfbb-d3e8c5ffa692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03071638" name="64c8bf1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7430191" name="64c8bf10-93a5-11f0-bfbb-d3e8c5ffa692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35279253" name="698c138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4398432" name="698c1380-93a5-11f0-bfbb-d3e8c5ffa692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37543140" name="71d6b9f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7690107" name="71d6b9f0-93a5-11f0-bfbb-d3e8c5ffa692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18100540" name="7409034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8273974" name="74090340-93a5-11f0-bfbb-d3e8c5ffa692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Abstellraum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und 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94997843" name="b7634ab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4823281" name="b7634ab0-93a5-11f0-bfbb-d3e8c5ffa692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31377314" name="c022d30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1486866" name="c022d300-93a5-11f0-bfbb-d3e8c5ffa692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und 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57474905" name="7f15e180-93a6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1683900" name="7f15e180-93a6-11f0-bfbb-d3e8c5ffa692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06411421" name="8feccb40-93a6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0172416" name="8feccb40-93a6-11f0-bfbb-d3e8c5ffa692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788849" name="3f6a0ea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1211845" name="3f6a0ea0-9aa2-11f0-bc17-5d6b71ec3897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9368764" name="4537801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8885853" name="45378010-9aa2-11f0-bc17-5d6b71ec3897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Grundputz</w:t>
            </w:r>
          </w:p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8588036" name="54a4528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313591" name="54a45280-9aa2-11f0-bc17-5d6b71ec3897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3211268" name="9b728b0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1412710" name="9b728b00-9aa2-11f0-bc17-5d6b71ec3897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Deckputz </w:t>
            </w:r>
          </w:p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1101060" name="87a62f0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8936235" name="87a62f00-9aa2-11f0-bc17-5d6b71ec3897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0854614" name="8a10031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5183355" name="8a100310-9aa2-11f0-bc17-5d6b71ec3897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Schichtanalyse </w:t>
            </w:r>
          </w:p>
          <w:p>
            <w:pPr>
              <w:spacing w:before="0" w:after="0"/>
            </w:pPr>
            <w:r>
              <w:t>Fassadenputz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0367896" name="b79d3c8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632053" name="b79d3c80-9aa2-11f0-bc17-5d6b71ec3897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3171948" name="ba33ecf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4014582" name="ba33ecf0-9aa2-11f0-bc17-5d6b71ec3897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Hubstrasse 7 Hubstrasse 7, 8560 Märstetten, Schweiz</w:t>
          </w:r>
        </w:p>
        <w:p>
          <w:pPr>
            <w:spacing w:before="0" w:after="0"/>
          </w:pPr>
          <w:r>
            <w:t>486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footer.xml" Type="http://schemas.openxmlformats.org/officeDocument/2006/relationships/footer" Id="rId5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