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w15="http://schemas.microsoft.com/office/word/2012/wordml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tblStyle w:val="TableGrid"/>
        <w:tblW w:w="13958" w:type="dxa"/>
        <w:jc w:val="center"/>
        <w:tblLook w:val="04A0"/>
      </w:tblPr>
      <w:tblGrid>
        <w:gridCol w:w="1994"/>
        <w:gridCol w:w="1994"/>
        <w:gridCol w:w="1994"/>
        <w:gridCol w:w="1994"/>
        <w:gridCol w:w="1994"/>
        <w:gridCol w:w="1994"/>
        <w:gridCol w:w="1994"/>
      </w:tblGrid>
      <w:tr>
        <w:trPr>
          <w:tblHeader w:val="true"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Fundort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Verdachtsmoment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Überblick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Detail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Ergebnis Analytik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</w:t>
            </w:r>
          </w:p>
          <w:p>
            <w:pPr>
              <w:spacing w:before="0" w:after="0"/>
            </w:pPr>
            <w:r>
              <w:t>EG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VM-4</w:t>
            </w:r>
          </w:p>
          <w:p>
            <w:pPr>
              <w:spacing w:before="0" w:after="0"/>
            </w:pPr>
            <w:r>
              <w:t>Fliesenkleber 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08450686" name="c8389690-92d0-11f0-98cf-69a64edf9c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16309955" name="c8389690-92d0-11f0-98cf-69a64edf9c8e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988755195" name="d01d2830-92d0-11f0-98cf-69a64edf9c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12342081" name="d01d2830-92d0-11f0-98cf-69a64edf9c8e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</w:t>
            </w:r>
          </w:p>
          <w:p>
            <w:pPr>
              <w:spacing w:before="0" w:after="0"/>
            </w:pPr>
            <w:r>
              <w:t>EG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VM-5</w:t>
            </w:r>
          </w:p>
          <w:p>
            <w:pPr>
              <w:spacing w:before="0" w:after="0"/>
            </w:pPr>
            <w:r>
              <w:t>Verputz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85940726" name="7004d370-92d1-11f0-98cf-69a64edf9c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42585199" name="7004d370-92d1-11f0-98cf-69a64edf9c8e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840116711" name="7554b070-92d1-11f0-98cf-69a64edf9c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37206204" name="7554b070-92d1-11f0-98cf-69a64edf9c8e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</w:t>
            </w:r>
          </w:p>
          <w:p>
            <w:pPr>
              <w:spacing w:before="0" w:after="0"/>
            </w:pPr>
            <w:r>
              <w:t>EG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VM-6</w:t>
            </w:r>
          </w:p>
          <w:p>
            <w:pPr>
              <w:spacing w:before="0" w:after="0"/>
            </w:pPr>
            <w:r>
              <w:t>Verputz 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556396190" name="a2a52f00-92d1-11f0-98cf-69a64edf9c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61906342" name="a2a52f00-92d1-11f0-98cf-69a64edf9c8e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980653223" name="a7358c90-92d1-11f0-98cf-69a64edf9c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70253184" name="a7358c90-92d1-11f0-98cf-69a64edf9c8e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</w:t>
            </w:r>
          </w:p>
          <w:p>
            <w:pPr>
              <w:spacing w:before="0" w:after="0"/>
            </w:pPr>
            <w:r>
              <w:t>EG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VM-7</w:t>
            </w:r>
          </w:p>
          <w:p>
            <w:pPr>
              <w:spacing w:before="0" w:after="0"/>
            </w:pPr>
            <w:r>
              <w:t>Fliesenkleber </w:t>
            </w:r>
          </w:p>
          <w:p>
            <w:pPr>
              <w:spacing w:before="0" w:after="0"/>
            </w:pPr>
            <w:r>
              <w:t>Boden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078455739" name="ca625ef0-92d1-11f0-98cf-69a64edf9c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22293806" name="ca625ef0-92d1-11f0-98cf-69a64edf9c8e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953815"/>
                  <wp:effectExtent l="0" t="0" r="0" b="0"/>
                  <wp:docPr id="593735159" name="d3b8f720-92d1-11f0-98cf-69a64edf9c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33432725" name="d3b8f720-92d1-11f0-98cf-69a64edf9c8e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9538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Männer WC</w:t>
            </w:r>
          </w:p>
          <w:p>
            <w:pPr>
              <w:spacing w:before="0" w:after="0"/>
            </w:pPr>
            <w:r>
              <w:t>EG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VM-8</w:t>
            </w:r>
          </w:p>
          <w:p>
            <w:pPr>
              <w:spacing w:before="0" w:after="0"/>
            </w:pPr>
            <w:r>
              <w:t>Cushion-Vinyl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790688686" name="5e7fe480-92d3-11f0-98cf-69a64edf9c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86261237" name="5e7fe480-92d3-11f0-98cf-69a64edf9c8e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5565508" name="6b050050-92d3-11f0-98cf-69a64edf9c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93894169" name="6b050050-92d3-11f0-98cf-69a64edf9c8e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Eingang/Männer WC</w:t>
            </w:r>
          </w:p>
          <w:p>
            <w:pPr>
              <w:spacing w:before="0" w:after="0"/>
            </w:pPr>
            <w:r>
              <w:t>EG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VM-7</w:t>
            </w:r>
          </w:p>
          <w:p>
            <w:pPr>
              <w:spacing w:before="0" w:after="0"/>
            </w:pPr>
            <w:r>
              <w:t>Fliesenkleber </w:t>
            </w:r>
          </w:p>
          <w:p>
            <w:pPr>
              <w:spacing w:before="0" w:after="0"/>
            </w:pPr>
            <w:r>
              <w:t>Boden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953815"/>
                  <wp:effectExtent l="0" t="0" r="0" b="0"/>
                  <wp:docPr id="1285930665" name="93255ee0-92d3-11f0-98cf-69a64edf9c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63335130" name="93255ee0-92d3-11f0-98cf-69a64edf9c8e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9538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2072254511" name="9df306b0-92d3-11f0-98cf-69a64edf9c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97986845" name="9df306b0-92d3-11f0-98cf-69a64edf9c8e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Restaurant </w:t>
            </w:r>
          </w:p>
          <w:p>
            <w:pPr>
              <w:spacing w:before="0" w:after="0"/>
            </w:pPr>
            <w:r>
              <w:t>EG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VM-10</w:t>
            </w:r>
          </w:p>
          <w:p>
            <w:pPr>
              <w:spacing w:before="0" w:after="0"/>
            </w:pPr>
            <w:r>
              <w:t>(elastische) Bodenbeläge inkl. Kleber</w:t>
            </w:r>
          </w:p>
          <w:p>
            <w:pPr>
              <w:spacing w:before="0" w:after="0"/>
            </w:pPr>
            <w:r>
              <w:t>Boden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06152830" name="660c0070-92d4-11f0-98cf-69a64edf9c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2977428" name="660c0070-92d4-11f0-98cf-69a64edf9c8e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839603376" name="74309b70-92d4-11f0-98cf-69a64edf9c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16452636" name="74309b70-92d4-11f0-98cf-69a64edf9c8e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Büro</w:t>
            </w:r>
          </w:p>
          <w:p>
            <w:pPr>
              <w:spacing w:before="0" w:after="0"/>
            </w:pPr>
            <w:r>
              <w:t>1.OG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VM-6</w:t>
            </w:r>
          </w:p>
          <w:p>
            <w:pPr>
              <w:spacing w:before="0" w:after="0"/>
            </w:pPr>
            <w:r>
              <w:t>Verputz 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685123219" name="5724bc40-92d5-11f0-98cf-69a64edf9c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05407299" name="5724bc40-92d5-11f0-98cf-69a64edf9c8e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038012247" name="5e503710-92d5-11f0-98cf-69a64edf9c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41920281" name="5e503710-92d5-11f0-98cf-69a64edf9c8e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Büro und Eingang</w:t>
            </w:r>
          </w:p>
          <w:p>
            <w:pPr>
              <w:spacing w:before="0" w:after="0"/>
            </w:pPr>
            <w:r>
              <w:t>1.OG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VM-11</w:t>
            </w:r>
          </w:p>
          <w:p>
            <w:pPr>
              <w:spacing w:before="0" w:after="0"/>
            </w:pPr>
            <w:r>
              <w:t>Teppichkleber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273280498" name="c6ca4740-92d5-11f0-98cf-69a64edf9c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53537553" name="c6ca4740-92d5-11f0-98cf-69a64edf9c8e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231620654" name="cbb03ee0-92d5-11f0-98cf-69a64edf9c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87949652" name="cbb03ee0-92d5-11f0-98cf-69a64edf9c8e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Wohnzimmer </w:t>
            </w:r>
          </w:p>
          <w:p>
            <w:pPr>
              <w:spacing w:before="0" w:after="0"/>
            </w:pPr>
            <w:r>
              <w:t>1.OG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VM-11</w:t>
            </w:r>
          </w:p>
          <w:p>
            <w:pPr>
              <w:spacing w:before="0" w:after="0"/>
            </w:pPr>
            <w:r>
              <w:t>Teppichkleber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201386109" name="7a035220-92d6-11f0-98cf-69a64edf9c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03392901" name="7a035220-92d6-11f0-98cf-69a64edf9c8e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493461691" name="80603250-92d6-11f0-98cf-69a64edf9c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48180136" name="80603250-92d6-11f0-98cf-69a64edf9c8e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Abstellraum</w:t>
            </w:r>
          </w:p>
          <w:p>
            <w:pPr>
              <w:spacing w:before="0" w:after="0"/>
            </w:pPr>
            <w:r>
              <w:t>1.OG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VM-11</w:t>
            </w:r>
          </w:p>
          <w:p>
            <w:pPr>
              <w:spacing w:before="0" w:after="0"/>
            </w:pPr>
            <w:r>
              <w:t>Teppichkleber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822817855" name="e26e4720-92d6-11f0-98cf-69a64edf9c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43866340" name="e26e4720-92d6-11f0-98cf-69a64edf9c8e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953815"/>
                  <wp:effectExtent l="0" t="0" r="0" b="0"/>
                  <wp:docPr id="1168110498" name="05446e00-92d7-11f0-98cf-69a64edf9c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28831108" name="05446e00-92d7-11f0-98cf-69a64edf9c8e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9538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Schlafzimmer </w:t>
            </w:r>
          </w:p>
          <w:p>
            <w:pPr>
              <w:spacing w:before="0" w:after="0"/>
            </w:pPr>
            <w:r>
              <w:t>1.OG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VM-11</w:t>
            </w:r>
          </w:p>
          <w:p>
            <w:pPr>
              <w:spacing w:before="0" w:after="0"/>
            </w:pPr>
            <w:r>
              <w:t>Teppichkleber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970818013" name="21bca340-92d7-11f0-98cf-69a64edf9c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20559428" name="21bca340-92d7-11f0-98cf-69a64edf9c8e.jpg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47229286" name="25b63f10-92d7-11f0-98cf-69a64edf9c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60113540" name="25b63f10-92d7-11f0-98cf-69a64edf9c8e.jpg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</w:t>
            </w:r>
          </w:p>
          <w:p>
            <w:pPr>
              <w:spacing w:before="0" w:after="0"/>
            </w:pPr>
            <w:r>
              <w:t>1.OG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VM-8</w:t>
            </w:r>
          </w:p>
          <w:p>
            <w:pPr>
              <w:spacing w:before="0" w:after="0"/>
            </w:pPr>
            <w:r>
              <w:t>Cushion-Vinyl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2076752171" name="07af0ff0-92d8-11f0-98cf-69a64edf9c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35408046" name="07af0ff0-92d8-11f0-98cf-69a64edf9c8e.jpg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636057936" name="16d6c310-92d8-11f0-98cf-69a64edf9c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36166571" name="16d6c310-92d8-11f0-98cf-69a64edf9c8e.jpg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</w:t>
            </w:r>
          </w:p>
          <w:p>
            <w:pPr>
              <w:spacing w:before="0" w:after="0"/>
            </w:pPr>
            <w:r>
              <w:t>1.OG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VM-5</w:t>
            </w:r>
          </w:p>
          <w:p>
            <w:pPr>
              <w:spacing w:before="0" w:after="0"/>
            </w:pPr>
            <w:r>
              <w:t>Verputz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584624858" name="41c8df40-92d8-11f0-98cf-69a64edf9c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84535023" name="41c8df40-92d8-11f0-98cf-69a64edf9c8e.jpg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617835880" name="4511a1a0-92d8-11f0-98cf-69a64edf9c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78797887" name="4511a1a0-92d8-11f0-98cf-69a64edf9c8e.jpg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Waschküche </w:t>
            </w:r>
          </w:p>
          <w:p>
            <w:pPr>
              <w:spacing w:before="0" w:after="0"/>
            </w:pPr>
            <w:r>
              <w:t>1.OG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VM-5</w:t>
            </w:r>
          </w:p>
          <w:p>
            <w:pPr>
              <w:spacing w:before="0" w:after="0"/>
            </w:pPr>
            <w:r>
              <w:t>Verputz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405203792" name="76d7c9d0-92d8-11f0-98cf-69a64edf9c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73205499" name="76d7c9d0-92d8-11f0-98cf-69a64edf9c8e.jpg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686065312" name="7cb7fff0-92d8-11f0-98cf-69a64edf9c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14850114" name="7cb7fff0-92d8-11f0-98cf-69a64edf9c8e.jpg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Damen WC</w:t>
            </w:r>
          </w:p>
          <w:p>
            <w:pPr>
              <w:spacing w:before="0" w:after="0"/>
            </w:pPr>
            <w:r>
              <w:t>1.OG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VM-10</w:t>
            </w:r>
          </w:p>
          <w:p>
            <w:pPr>
              <w:spacing w:before="0" w:after="0"/>
            </w:pPr>
            <w:r>
              <w:t>(elastische) Bodenbeläge inkl. Kleber</w:t>
            </w:r>
          </w:p>
          <w:p>
            <w:pPr>
              <w:spacing w:before="0" w:after="0"/>
            </w:pPr>
            <w:r>
              <w:t>Boden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185368208" name="ca1b2320-92d9-11f0-98cf-69a64edf9c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05830143" name="ca1b2320-92d9-11f0-98cf-69a64edf9c8e.jpg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549144081" name="cc73b920-92d9-11f0-98cf-69a64edf9c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75128456" name="cc73b920-92d9-11f0-98cf-69a64edf9c8e.jpg"/>
                          <pic:cNvPicPr/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Treppe/Gang</w:t>
            </w:r>
          </w:p>
          <w:p>
            <w:pPr>
              <w:spacing w:before="0" w:after="0"/>
            </w:pPr>
            <w:r>
              <w:t>EG/1.OG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VM-10</w:t>
            </w:r>
          </w:p>
          <w:p>
            <w:pPr>
              <w:spacing w:before="0" w:after="0"/>
            </w:pPr>
            <w:r>
              <w:t>(elastische) Bodenbeläge inkl. Kleber</w:t>
            </w:r>
          </w:p>
          <w:p>
            <w:pPr>
              <w:spacing w:before="0" w:after="0"/>
            </w:pPr>
            <w:r>
              <w:t>Boden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343778136" name="dce6ff10-92d9-11f0-98cf-69a64edf9c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07900162" name="dce6ff10-92d9-11f0-98cf-69a64edf9c8e.jpg"/>
                          <pic:cNvPicPr/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953815"/>
                  <wp:effectExtent l="0" t="0" r="0" b="0"/>
                  <wp:docPr id="839263324" name="e23666e0-92d9-11f0-98cf-69a64edf9c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61096314" name="e23666e0-92d9-11f0-98cf-69a64edf9c8e.jpg"/>
                          <pic:cNvPicPr/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9538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Treppe</w:t>
            </w:r>
          </w:p>
          <w:p>
            <w:pPr>
              <w:spacing w:before="0" w:after="0"/>
            </w:pPr>
            <w:r>
              <w:t>DG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VM-6</w:t>
            </w:r>
          </w:p>
          <w:p>
            <w:pPr>
              <w:spacing w:before="0" w:after="0"/>
            </w:pPr>
            <w:r>
              <w:t>Verputz 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117414218" name="27e6e870-92dc-11f0-98cf-69a64edf9c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77858615" name="27e6e870-92dc-11f0-98cf-69a64edf9c8e.jpg"/>
                          <pic:cNvPicPr/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2007224883" name="2a4ee7c0-92dc-11f0-98cf-69a64edf9c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60744549" name="2a4ee7c0-92dc-11f0-98cf-69a64edf9c8e.jpg"/>
                          <pic:cNvPicPr/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Fassade </w:t>
            </w:r>
          </w:p>
          <w:p>
            <w:pPr>
              <w:spacing w:before="0" w:after="0"/>
            </w:pPr>
            <w:r>
              <w:t>EG-DG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VM-6</w:t>
            </w:r>
          </w:p>
          <w:p>
            <w:pPr>
              <w:spacing w:before="0" w:after="0"/>
            </w:pPr>
            <w:r>
              <w:t>Verputz 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546686530" name="1121c960-92dd-11f0-98cf-69a64edf9c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68852961" name="1121c960-92dd-11f0-98cf-69a64edf9c8e.jpg"/>
                          <pic:cNvPicPr/>
                        </pic:nvPicPr>
                        <pic:blipFill>
                          <a:blip r:embed="rId4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38034672" name="1c7d0b30-92dd-11f0-98cf-69a64edf9c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16181119" name="1c7d0b30-92dd-11f0-98cf-69a64edf9c8e.jpg"/>
                          <pic:cNvPicPr/>
                        </pic:nvPicPr>
                        <pic:blipFill>
                          <a:blip r:embed="rId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Garage</w:t>
            </w:r>
          </w:p>
          <w:p>
            <w:pPr>
              <w:spacing w:before="0" w:after="0"/>
            </w:pPr>
            <w:r>
              <w:t>EG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VM-6</w:t>
            </w:r>
          </w:p>
          <w:p>
            <w:pPr>
              <w:spacing w:before="0" w:after="0"/>
            </w:pPr>
            <w:r>
              <w:t>Verputz 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590977734" name="8af1b750-92dd-11f0-98cf-69a64edf9c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37064675" name="8af1b750-92dd-11f0-98cf-69a64edf9c8e.jpg"/>
                          <pic:cNvPicPr/>
                        </pic:nvPicPr>
                        <pic:blipFill>
                          <a:blip r:embed="rId4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897964898" name="90ed1690-92dd-11f0-98cf-69a64edf9c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38412408" name="90ed1690-92dd-11f0-98cf-69a64edf9c8e.jpg"/>
                          <pic:cNvPicPr/>
                        </pic:nvPicPr>
                        <pic:blipFill>
                          <a:blip r:embed="rId4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</w:tbl>
    <w:sectPr>
      <w:headerReference w:type="default" r:id="rId3"/>
      <w:footerReference w:type="default" r:id="rId44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w15="http://schemas.microsoft.com/office/word/2012/wordml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w15="http://schemas.microsoft.com/office/word/2012/wordml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Bahnhofstrasse 157 Bahnhofstrasse 157, 9244 Niederuzwil, Schweiz</w:t>
          </w:r>
        </w:p>
        <w:p>
          <w:pPr>
            <w:spacing w:before="0" w:after="0"/>
          </w:pPr>
          <w:r>
            <w:t>493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Liste der Einzelproben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w15="http://schemas.microsoft.com/office/word/2012/wordml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w15="http://schemas.microsoft.com/office/word/2012/wordml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media/document_image_rId25.jpeg" Type="http://schemas.openxmlformats.org/officeDocument/2006/relationships/image" Id="rId25"/>
    <Relationship Target="media/document_image_rId26.jpeg" Type="http://schemas.openxmlformats.org/officeDocument/2006/relationships/image" Id="rId26"/>
    <Relationship Target="media/document_image_rId27.jpeg" Type="http://schemas.openxmlformats.org/officeDocument/2006/relationships/image" Id="rId27"/>
    <Relationship Target="media/document_image_rId28.jpeg" Type="http://schemas.openxmlformats.org/officeDocument/2006/relationships/image" Id="rId28"/>
    <Relationship Target="media/document_image_rId29.jpeg" Type="http://schemas.openxmlformats.org/officeDocument/2006/relationships/image" Id="rId29"/>
    <Relationship Target="media/document_image_rId30.jpeg" Type="http://schemas.openxmlformats.org/officeDocument/2006/relationships/image" Id="rId30"/>
    <Relationship Target="media/document_image_rId31.jpeg" Type="http://schemas.openxmlformats.org/officeDocument/2006/relationships/image" Id="rId31"/>
    <Relationship Target="media/document_image_rId32.jpeg" Type="http://schemas.openxmlformats.org/officeDocument/2006/relationships/image" Id="rId32"/>
    <Relationship Target="media/document_image_rId33.jpeg" Type="http://schemas.openxmlformats.org/officeDocument/2006/relationships/image" Id="rId33"/>
    <Relationship Target="media/document_image_rId34.jpeg" Type="http://schemas.openxmlformats.org/officeDocument/2006/relationships/image" Id="rId34"/>
    <Relationship Target="media/document_image_rId35.jpeg" Type="http://schemas.openxmlformats.org/officeDocument/2006/relationships/image" Id="rId35"/>
    <Relationship Target="media/document_image_rId36.jpeg" Type="http://schemas.openxmlformats.org/officeDocument/2006/relationships/image" Id="rId36"/>
    <Relationship Target="media/document_image_rId37.jpeg" Type="http://schemas.openxmlformats.org/officeDocument/2006/relationships/image" Id="rId37"/>
    <Relationship Target="media/document_image_rId38.jpeg" Type="http://schemas.openxmlformats.org/officeDocument/2006/relationships/image" Id="rId38"/>
    <Relationship Target="media/document_image_rId39.jpeg" Type="http://schemas.openxmlformats.org/officeDocument/2006/relationships/image" Id="rId39"/>
    <Relationship Target="media/document_image_rId40.jpeg" Type="http://schemas.openxmlformats.org/officeDocument/2006/relationships/image" Id="rId40"/>
    <Relationship Target="media/document_image_rId41.jpeg" Type="http://schemas.openxmlformats.org/officeDocument/2006/relationships/image" Id="rId41"/>
    <Relationship Target="media/document_image_rId42.jpeg" Type="http://schemas.openxmlformats.org/officeDocument/2006/relationships/image" Id="rId42"/>
    <Relationship Target="media/document_image_rId43.jpeg" Type="http://schemas.openxmlformats.org/officeDocument/2006/relationships/image" Id="rId43"/>
    <Relationship Target="footer.xml" Type="http://schemas.openxmlformats.org/officeDocument/2006/relationships/footer" Id="rId44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