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w15="http://schemas.microsoft.com/office/word/2012/wordml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tblStyle w:val="TableGrid"/>
        <w:tblW w:w="13958" w:type="dxa"/>
        <w:jc w:val="center"/>
        <w:tblLook w:val="04A0"/>
      </w:tblPr>
      <w:tblGrid>
        <w:gridCol w:w="1994"/>
        <w:gridCol w:w="1994"/>
        <w:gridCol w:w="1994"/>
        <w:gridCol w:w="1994"/>
        <w:gridCol w:w="1994"/>
        <w:gridCol w:w="1994"/>
        <w:gridCol w:w="1994"/>
      </w:tblGrid>
      <w:tr>
        <w:trPr>
          <w:tblHeader w:val="true"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Fundort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Verdachtsmoment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Überblick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Detail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Ergebnis Analytik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Estrich</w:t>
            </w:r>
          </w:p>
          <w:p>
            <w:pPr>
              <w:spacing w:before="0" w:after="0"/>
            </w:pPr>
            <w:r>
              <w:t>DG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</w:t>
            </w:r>
          </w:p>
          <w:p>
            <w:pPr>
              <w:spacing w:before="0" w:after="0"/>
            </w:pPr>
            <w:r>
              <w:t>LAP</w:t>
            </w:r>
          </w:p>
          <w:p>
            <w:pPr>
              <w:spacing w:before="0" w:after="0"/>
            </w:pPr>
            <w:r>
              <w:t>Safe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440042101" name="f2045940-9222-11f0-9fe2-5d81b98b689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30036663" name="f2045940-9222-11f0-9fe2-5d81b98b689a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932277642" name="f7dd8a80-9222-11f0-9fe2-5d81b98b689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32427903" name="f7dd8a80-9222-11f0-9fe2-5d81b98b689a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</w:t>
            </w:r>
          </w:p>
          <w:p>
            <w:pPr>
              <w:spacing w:before="0" w:after="0"/>
            </w:pPr>
            <w:r>
              <w:t>EG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VM-6</w:t>
            </w:r>
          </w:p>
          <w:p>
            <w:pPr>
              <w:spacing w:before="0" w:after="0"/>
            </w:pPr>
            <w:r>
              <w:t>Fliesenkleber 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623289674" name="e9c19350-9228-11f0-9fe2-5d81b98b689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22699784" name="e9c19350-9228-11f0-9fe2-5d81b98b689a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626073442" name="ef62ebb0-9228-11f0-9fe2-5d81b98b689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16451968" name="ef62ebb0-9228-11f0-9fe2-5d81b98b689a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</w:t>
            </w:r>
          </w:p>
          <w:p>
            <w:pPr>
              <w:spacing w:before="0" w:after="0"/>
            </w:pPr>
            <w:r>
              <w:t>EG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VM-7</w:t>
            </w:r>
          </w:p>
          <w:p>
            <w:pPr>
              <w:spacing w:before="0" w:after="0"/>
            </w:pPr>
            <w:r>
              <w:t>Fliesenkleber </w:t>
            </w:r>
          </w:p>
          <w:p>
            <w:pPr>
              <w:spacing w:before="0" w:after="0"/>
            </w:pPr>
            <w:r>
              <w:t>Boden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498082315" name="04c59f20-9229-11f0-9fe2-5d81b98b689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37376735" name="04c59f20-9229-11f0-9fe2-5d81b98b689a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378860514" name="09a09a40-9229-11f0-9fe2-5d81b98b689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36312453" name="09a09a40-9229-11f0-9fe2-5d81b98b689a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EG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VM-14</w:t>
            </w:r>
          </w:p>
          <w:p>
            <w:pPr>
              <w:spacing w:before="0" w:after="0"/>
            </w:pPr>
            <w:r>
              <w:t>Fliesenkleber 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357343838" name="2ea67260-9229-11f0-9fe2-5d81b98b689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60727415" name="2ea67260-9229-11f0-9fe2-5d81b98b689a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041286010" name="331f9e70-9229-11f0-9fe2-5d81b98b689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36066120" name="331f9e70-9229-11f0-9fe2-5d81b98b689a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EG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VM-8</w:t>
            </w:r>
          </w:p>
          <w:p>
            <w:pPr>
              <w:spacing w:before="0" w:after="0"/>
            </w:pPr>
            <w:r>
              <w:t>Verputz </w:t>
            </w:r>
          </w:p>
          <w:p>
            <w:pPr>
              <w:spacing w:before="0" w:after="0"/>
            </w:pPr>
            <w:r>
              <w:t>Decke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162058045" name="3f745b70-9229-11f0-9fe2-5d81b98b689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09522251" name="3f745b70-9229-11f0-9fe2-5d81b98b689a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151024384" name="43e5e660-9229-11f0-9fe2-5d81b98b689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49282640" name="43e5e660-9229-11f0-9fe2-5d81b98b689a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Wohnzimmer/Zimmer</w:t>
            </w:r>
          </w:p>
          <w:p>
            <w:pPr>
              <w:spacing w:before="0" w:after="0"/>
            </w:pPr>
            <w:r>
              <w:t>EG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VM-9</w:t>
            </w:r>
          </w:p>
          <w:p>
            <w:pPr>
              <w:spacing w:before="0" w:after="0"/>
            </w:pPr>
            <w:r>
              <w:t>Verputz 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093993566" name="5f386050-9229-11f0-9fe2-5d81b98b689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32741849" name="5f386050-9229-11f0-9fe2-5d81b98b689a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037650660" name="62a832b0-9229-11f0-9fe2-5d81b98b689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85814591" name="62a832b0-9229-11f0-9fe2-5d81b98b689a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Wohnzimmer </w:t>
            </w:r>
          </w:p>
          <w:p>
            <w:pPr>
              <w:spacing w:before="0" w:after="0"/>
            </w:pPr>
            <w:r>
              <w:t>EG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VM-9</w:t>
            </w:r>
          </w:p>
          <w:p>
            <w:pPr>
              <w:spacing w:before="0" w:after="0"/>
            </w:pPr>
            <w:r>
              <w:t>Verputz 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396183989" name="7d7b1c60-9229-11f0-9fe2-5d81b98b689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07135992" name="7d7b1c60-9229-11f0-9fe2-5d81b98b689a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498794875" name="821712b0-9229-11f0-9fe2-5d81b98b689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75778232" name="821712b0-9229-11f0-9fe2-5d81b98b689a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Wohnzimmer </w:t>
            </w:r>
          </w:p>
          <w:p>
            <w:pPr>
              <w:spacing w:before="0" w:after="0"/>
            </w:pPr>
            <w:r>
              <w:t>EG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VM-10</w:t>
            </w:r>
          </w:p>
          <w:p>
            <w:pPr>
              <w:spacing w:before="0" w:after="0"/>
            </w:pPr>
            <w:r>
              <w:t>Schnur</w:t>
            </w:r>
          </w:p>
          <w:p>
            <w:pPr>
              <w:spacing w:before="0" w:after="0"/>
            </w:pPr>
            <w:r>
              <w:t>Kamin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338173199" name="986a40a0-9229-11f0-9fe2-5d81b98b689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27421907" name="986a40a0-9229-11f0-9fe2-5d81b98b689a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542495351" name="9f02a330-9229-11f0-9fe2-5d81b98b689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96775658" name="9f02a330-9229-11f0-9fe2-5d81b98b689a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Zimmer</w:t>
            </w:r>
          </w:p>
          <w:p>
            <w:pPr>
              <w:spacing w:before="0" w:after="0"/>
            </w:pPr>
            <w:r>
              <w:t>EG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VM-12</w:t>
            </w:r>
          </w:p>
          <w:p>
            <w:pPr>
              <w:spacing w:before="0" w:after="0"/>
            </w:pPr>
            <w:r>
              <w:t>Teppichkleber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157752799" name="0e31ecc0-922a-11f0-9fe2-5d81b98b689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12697217" name="0e31ecc0-922a-11f0-9fe2-5d81b98b689a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315772792" name="10be3cf0-922a-11f0-9fe2-5d81b98b689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48013502" name="10be3cf0-922a-11f0-9fe2-5d81b98b689a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Treppe </w:t>
            </w:r>
          </w:p>
          <w:p>
            <w:pPr>
              <w:spacing w:before="0" w:after="0"/>
            </w:pPr>
            <w:r>
              <w:t>UG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VM-9</w:t>
            </w:r>
          </w:p>
          <w:p>
            <w:pPr>
              <w:spacing w:before="0" w:after="0"/>
            </w:pPr>
            <w:r>
              <w:t>Verputz 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277525270" name="68d72fa0-922a-11f0-9fe2-5d81b98b689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66606402" name="68d72fa0-922a-11f0-9fe2-5d81b98b689a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938757051" name="6cea46e0-922a-11f0-9fe2-5d81b98b689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83104153" name="6cea46e0-922a-11f0-9fe2-5d81b98b689a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Waschküche </w:t>
            </w:r>
          </w:p>
          <w:p>
            <w:pPr>
              <w:spacing w:before="0" w:after="0"/>
            </w:pPr>
            <w:r>
              <w:t>UG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VM-6</w:t>
            </w:r>
          </w:p>
          <w:p>
            <w:pPr>
              <w:spacing w:before="0" w:after="0"/>
            </w:pPr>
            <w:r>
              <w:t>Fliesenkleber 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936619307" name="30a341e0-922b-11f0-9fe2-5d81b98b689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56517209" name="30a341e0-922b-11f0-9fe2-5d81b98b689a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701632752" name="3374d870-922b-11f0-9fe2-5d81b98b689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00534222" name="3374d870-922b-11f0-9fe2-5d81b98b689a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Waschküche </w:t>
            </w:r>
          </w:p>
          <w:p>
            <w:pPr>
              <w:spacing w:before="0" w:after="0"/>
            </w:pPr>
            <w:r>
              <w:t>UG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VM-6</w:t>
            </w:r>
          </w:p>
          <w:p>
            <w:pPr>
              <w:spacing w:before="0" w:after="0"/>
            </w:pPr>
            <w:r>
              <w:t>Fliesenkleber 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655951418" name="3fec86c0-922b-11f0-9fe2-5d81b98b689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25390465" name="3fec86c0-922b-11f0-9fe2-5d81b98b689a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484696362" name="49004990-922b-11f0-9fe2-5d81b98b689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85805475" name="49004990-922b-11f0-9fe2-5d81b98b689a.jpg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Zimmer</w:t>
            </w:r>
          </w:p>
          <w:p>
            <w:pPr>
              <w:spacing w:before="0" w:after="0"/>
            </w:pPr>
            <w:r>
              <w:t>UG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VM-13</w:t>
            </w:r>
          </w:p>
          <w:p>
            <w:pPr>
              <w:spacing w:before="0" w:after="0"/>
            </w:pPr>
            <w:r>
              <w:t>Korkmatte</w:t>
            </w:r>
          </w:p>
          <w:p>
            <w:pPr>
              <w:spacing w:before="0" w:after="0"/>
            </w:pPr>
            <w:r>
              <w:t>Boden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551930953" name="220c8eb0-922c-11f0-9fe2-5d81b98b689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07657997" name="220c8eb0-922c-11f0-9fe2-5d81b98b689a.jpg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316823536" name="26adb520-922c-11f0-9fe2-5d81b98b689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65000446" name="26adb520-922c-11f0-9fe2-5d81b98b689a.jpg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</w:tbl>
    <w:sectPr>
      <w:headerReference w:type="default" r:id="rId3"/>
      <w:footerReference w:type="default" r:id="rId30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w15="http://schemas.microsoft.com/office/word/2012/wordml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w15="http://schemas.microsoft.com/office/word/2012/wordml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Steinackerstrasse 5 Steinackerstrasse 5, 8309 Nürensdorf, Schweiz</w:t>
          </w:r>
        </w:p>
        <w:p>
          <w:pPr>
            <w:spacing w:before="0" w:after="0"/>
          </w:pPr>
          <w:r>
            <w:t>490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Liste der Einzelproben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w15="http://schemas.microsoft.com/office/word/2012/wordml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w15="http://schemas.microsoft.com/office/word/2012/wordml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media/document_image_rId26.jpeg" Type="http://schemas.openxmlformats.org/officeDocument/2006/relationships/image" Id="rId26"/>
    <Relationship Target="media/document_image_rId27.jpeg" Type="http://schemas.openxmlformats.org/officeDocument/2006/relationships/image" Id="rId27"/>
    <Relationship Target="media/document_image_rId28.jpeg" Type="http://schemas.openxmlformats.org/officeDocument/2006/relationships/image" Id="rId28"/>
    <Relationship Target="media/document_image_rId29.jpeg" Type="http://schemas.openxmlformats.org/officeDocument/2006/relationships/image" Id="rId29"/>
    <Relationship Target="footer.xml" Type="http://schemas.openxmlformats.org/officeDocument/2006/relationships/footer" Id="rId30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