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Cushion Vinyl </w:t>
            </w:r>
          </w:p>
          <w:p>
            <w:pPr>
              <w:spacing w:before="0" w:after="0"/>
            </w:pPr>
            <w:r>
              <w:t>Boden und 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76156654" name="1701612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247181" name="17016120-920a-11f0-ba9c-85fab4b7e66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9573445" name="1c89170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888242" name="1c891700-920a-11f0-ba9c-85fab4b7e66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Sockelleim</w:t>
            </w:r>
          </w:p>
          <w:p>
            <w:pPr>
              <w:spacing w:before="0" w:after="0"/>
            </w:pPr>
            <w:r>
              <w:t>Sockel bei Cushion Vinyl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27639468" name="a886a51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847540" name="a886a510-920a-11f0-ba9c-85fab4b7e66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44664718" name="b00c74e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70980" name="b00c74e0-920a-11f0-ba9c-85fab4b7e66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24832359" name="bea79f7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457001" name="bea79f70-920a-11f0-ba9c-85fab4b7e66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41590662" name="c60bdd8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771345" name="c60bdd80-920a-11f0-ba9c-85fab4b7e66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24081061" name="bec34850-920b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5121883" name="bec34850-920b-11f0-ba9c-85fab4b7e66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35455689" name="c7b6d8f0-920b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1726723" name="c7b6d8f0-920b-11f0-ba9c-85fab4b7e66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06855692" name="7f9724c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5894841" name="7f9724c0-920c-11f0-ba9c-85fab4b7e66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23217779" name="888473d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197442" name="888473d0-920c-11f0-ba9c-85fab4b7e66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08561459" name="d2a9eda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7451870" name="d2a9eda0-920c-11f0-ba9c-85fab4b7e66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68030666" name="da9e0fa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4835859" name="da9e0fa0-920c-11f0-ba9c-85fab4b7e66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64221077" name="ebd1e67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7771608" name="ebd1e670-920c-11f0-ba9c-85fab4b7e66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0381052" name="ef48e4c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753232" name="ef48e4c0-920c-11f0-ba9c-85fab4b7e66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56427938" name="092b7b00-920d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852755" name="092b7b00-920d-11f0-ba9c-85fab4b7e66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545981" name="0fdb0f10-920d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035173" name="0fdb0f10-920d-11f0-ba9c-85fab4b7e66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724463" name="691137f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0690279" name="691137f0-9215-11f0-a8a1-d7d14e3d7e1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77378322" name="6f7e1db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778980" name="6f7e1db0-9215-11f0-a8a1-d7d14e3d7e1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99826062" name="7c24a43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200827" name="7c24a430-9215-11f0-a8a1-d7d14e3d7e1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4664172" name="822d980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648326" name="822d9800-9215-11f0-a8a1-d7d14e3d7e1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47617657" name="cd30c7a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4894548" name="cd30c7a0-9215-11f0-a8a1-d7d14e3d7e1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32594796" name="d310889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754175" name="d3108890-9215-11f0-a8a1-d7d14e3d7e1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Treppe/WC</w:t>
            </w:r>
          </w:p>
          <w:p>
            <w:pPr>
              <w:spacing w:before="0" w:after="0"/>
            </w:pPr>
            <w:r>
              <w:t>EG/1.OG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Cushion Vinyl </w:t>
            </w:r>
          </w:p>
          <w:p>
            <w:pPr>
              <w:spacing w:before="0" w:after="0"/>
            </w:pPr>
            <w:r>
              <w:t>Boden und 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10153256" name="25e3d770-9216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145982" name="25e3d770-9216-11f0-a8a1-d7d14e3d7e1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09119749" name="31c58750-9216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360829" name="31c58750-9216-11f0-a8a1-d7d14e3d7e1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und 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13336130" name="1c9ba1b0-9217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765525" name="1c9ba1b0-9217-11f0-a8a1-d7d14e3d7e15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6152512" name="25b77ad0-9217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577596" name="25b77ad0-9217-11f0-a8a1-d7d14e3d7e15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715632" name="508fd800-9218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516976" name="508fd800-9218-11f0-a8a1-d7d14e3d7e15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38367704" name="554c9cc0-9218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4275528" name="554c9cc0-9218-11f0-a8a1-d7d14e3d7e15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Hauptstrasse 23 Hauptstrasse 23, 9556 Affeltrangen, Schweiz</w:t>
          </w:r>
        </w:p>
        <w:p>
          <w:pPr>
            <w:spacing w:before="0" w:after="0"/>
          </w:pPr>
          <w:r>
            <w:t>489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