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Estrich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Lampe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Asbeststaub </w:t>
            </w:r>
          </w:p>
          <w:p>
            <w:pPr>
              <w:spacing w:before="0" w:after="0"/>
            </w:pPr>
            <w:r>
              <w:t>Lampe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56908393" name="827380f0-97c3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49888871" name="827380f0-97c3-11f0-849a-79a2e108157f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4057066" name="86b59770-97c3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5939785" name="86b59770-97c3-11f0-849a-79a2e108157f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oben bei Kasten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Asbeststaub</w:t>
            </w:r>
          </w:p>
          <w:p>
            <w:pPr>
              <w:spacing w:before="0" w:after="0"/>
            </w:pPr>
            <w:r>
              <w:t>Kasten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8069120" name="52b43a60-97c5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44494195" name="52b43a60-97c5-11f0-849a-79a2e108157f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24521702" name="59579970-97c5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02385758" name="59579970-97c5-11f0-849a-79a2e108157f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Estrich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Unterdach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Unterdach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13824363" name="3ebc9a90-97c3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23469646" name="3ebc9a90-97c3-11f0-849a-79a2e108157f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8886756" name="479c7c20-97c3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0889302" name="479c7c20-97c3-11f0-849a-79a2e108157f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53426859" name="579bd520-97c4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50359794" name="579bd520-97c4-11f0-849a-79a2e108157f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91263467" name="5c1f1350-97c4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35860155" name="5c1f1350-97c4-11f0-849a-79a2e108157f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05091707" name="68f9a220-97c4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81904542" name="68f9a220-97c4-11f0-849a-79a2e108157f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76698833" name="6cc242e0-97c4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06604878" name="6cc242e0-97c4-11f0-849a-79a2e108157f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38535687" name="9f919db0-97c4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133602" name="9f919db0-97c4-11f0-849a-79a2e108157f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29532482" name="a36c3fd0-97c4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29779168" name="a36c3fd0-97c4-11f0-849a-79a2e108157f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Treppenhaus </w:t>
            </w:r>
          </w:p>
          <w:p>
            <w:pPr>
              <w:spacing w:before="0" w:after="0"/>
            </w:pPr>
            <w:r>
              <w:t>OG- 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70513338" name="f1f4c5a0-97c4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9771466" name="f1f4c5a0-97c4-11f0-849a-79a2e108157f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81881056" name="f758edf0-97c4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68874704" name="f758edf0-97c4-11f0-849a-79a2e108157f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3252661" name="baba2c00-97c5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09464932" name="baba2c00-97c5-11f0-849a-79a2e108157f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71819397" name="cc9a4860-97c5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62235681" name="cc9a4860-97c5-11f0-849a-79a2e108157f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08053339" name="df670eb0-97c5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44175600" name="df670eb0-97c5-11f0-849a-79a2e108157f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2251171" name="e360d190-97c5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86781750" name="e360d190-97c5-11f0-849a-79a2e108157f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27566217" name="98f97750-97c6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01101668" name="98f97750-97c6-11f0-849a-79a2e108157f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02062285" name="9bdce830-97c6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31633197" name="9bdce830-97c6-11f0-849a-79a2e108157f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55128291" name="aacbb100-97c6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3013145" name="aacbb100-97c6-11f0-849a-79a2e108157f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50773326" name="af43f2b0-97c6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4109142" name="af43f2b0-97c6-11f0-849a-79a2e108157f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53165514" name="399f1b60-97c7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96611925" name="399f1b60-97c7-11f0-849a-79a2e108157f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75652087" name="3eea1660-97c7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18380879" name="3eea1660-97c7-11f0-849a-79a2e108157f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29587049" name="51ec92b0-97c7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53055606" name="51ec92b0-97c7-11f0-849a-79a2e108157f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40265463" name="555a4230-97c7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21652285" name="555a4230-97c7-11f0-849a-79a2e108157f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alle Zimmer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Aussenwand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Kork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03195759" name="a244a860-97c7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55107255" name="a244a860-97c7-11f0-849a-79a2e108157f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17334242" name="ae0d03e0-97c7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23750057" name="ae0d03e0-97c7-11f0-849a-79a2e108157f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Heizraum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23586263" name="ecbfe350-97c7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33233570" name="ecbfe350-97c7-11f0-849a-79a2e108157f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01988564" name="ef9c4f50-97c7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27319412" name="ef9c4f50-97c7-11f0-849a-79a2e108157f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EG 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9710818" name="48b01cc0-97c8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1640850" name="48b01cc0-97c8-11f0-849a-79a2e108157f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96394415" name="4bc5c130-97c8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52884344" name="4bc5c130-97c8-11f0-849a-79a2e108157f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36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Hauptstrasse 63, 8231 Hemmental</w:t>
          </w:r>
        </w:p>
        <w:p>
          <w:pPr>
            <w:spacing w:before="0" w:after="0"/>
          </w:pPr>
          <w:r>
            <w:t>501 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footer.xml" Type="http://schemas.openxmlformats.org/officeDocument/2006/relationships/footer" Id="rId36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