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Unterdach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Unterdach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17689496" name="d68d61c0-979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90753767" name="d68d61c0-9790-11f0-82c8-41893ca23260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9470766" name="da846580-979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8780933" name="da846580-9790-11f0-82c8-41893ca23260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1330569" name="60b456e0-979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05662958" name="60b456e0-9798-11f0-82c8-41893ca23260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18392203" name="649d77f0-979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08031680" name="649d77f0-9798-11f0-82c8-41893ca2326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- EG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8151427" name="13885e6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19919969" name="13885e60-9799-11f0-82c8-41893ca23260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62686419" name="1742ce5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9582864" name="1742ce50-9799-11f0-82c8-41893ca23260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DG - EG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76860984" name="289306c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11097265" name="289306c0-9799-11f0-82c8-41893ca23260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2607281" name="2c3c86c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38715197" name="2c3c86c0-9799-11f0-82c8-41893ca23260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Büro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VM-6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870378002" name="a2dc1c5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0963415" name="a2dc1c50-9799-11f0-82c8-41893ca23260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23935493" name="a75f5a8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9011121" name="a75f5a80-9799-11f0-82c8-41893ca2326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Waschküche / Büro </w:t>
            </w:r>
          </w:p>
          <w:p>
            <w:pPr>
              <w:spacing w:before="0" w:after="0"/>
            </w:pPr>
            <w:r>
              <w:t>DG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69469627" name="e85991e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61696376" name="e85991e0-9799-11f0-82c8-41893ca23260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52400845" name="ec5131e0-979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74920889" name="ec5131e0-9799-11f0-82c8-41893ca2326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gesammtes Haus </w:t>
            </w:r>
          </w:p>
          <w:p>
            <w:pPr>
              <w:spacing w:before="0" w:after="0"/>
            </w:pPr>
            <w:r>
              <w:t>DG- UG </w:t>
            </w:r>
          </w:p>
          <w:p>
            <w:pPr>
              <w:spacing w:before="0" w:after="0"/>
            </w:pPr>
            <w:r>
              <w:t>Fensterflügel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VM-8</w:t>
            </w:r>
          </w:p>
          <w:p>
            <w:pPr>
              <w:spacing w:before="0" w:after="0"/>
            </w:pPr>
            <w:r>
              <w:t>Fensterkitt </w:t>
            </w:r>
          </w:p>
          <w:p>
            <w:pPr>
              <w:spacing w:before="0" w:after="0"/>
            </w:pPr>
            <w:r>
              <w:t>Fensterflügel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6463833" name="8e91250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7676340" name="8e912500-979a-11f0-82c8-41893ca23260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79621023" name="9113ff5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09282008" name="9113ff50-979a-11f0-82c8-41893ca2326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VM-9</w:t>
            </w:r>
          </w:p>
          <w:p>
            <w:pPr>
              <w:spacing w:before="0" w:after="0"/>
            </w:pPr>
            <w:r>
              <w:t>Putz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5861591" name="f99a92a0-979a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06647692" name="f99a92a0-979a-11f0-82c8-41893ca23260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03605586" name="002a1b9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6108360" name="002a1b90-979b-11f0-82c8-41893ca23260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/ Küche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68339423" name="1484fbf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88267757" name="1484fbf0-979b-11f0-82c8-41893ca2326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78836669" name="1887e69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66881806" name="1887e690-979b-11f0-82c8-41893ca23260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/ 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VM-11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/ 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29843812" name="7cd8715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13221469" name="7cd87150-979b-11f0-82c8-41893ca23260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42789783" name="87a8631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34903352" name="87a86310-979b-11f0-82c8-41893ca23260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Reduit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VM-12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33846107" name="951dab4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74631489" name="951dab40-979b-11f0-82c8-41893ca23260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97917309" name="9baee1e0-979b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3299510" name="9baee1e0-979b-11f0-82c8-41893ca23260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VM-13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34014985" name="3548c82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7746632" name="3548c820-979c-11f0-82c8-41893ca23260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6980243" name="3a04f0a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31555667" name="3a04f0a0-979c-11f0-82c8-41893ca23260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VM-14</w:t>
            </w:r>
          </w:p>
          <w:p>
            <w:pPr>
              <w:spacing w:before="0" w:after="0"/>
            </w:pPr>
            <w:r>
              <w:t>(elastische) Wandbeläge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50352503" name="49e3499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98897400" name="49e34990-979c-11f0-82c8-41893ca23260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70346562" name="4e83d3c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3246926" name="4e83d3c0-979c-11f0-82c8-41893ca23260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VM-15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43103107" name="9ef516c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5391443" name="9ef516c0-979c-11f0-82c8-41893ca23260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6626207" name="a4c4f93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75228441" name="a4c4f930-979c-11f0-82c8-41893ca23260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08542737" name="b38b798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88761125" name="b38b7980-979c-11f0-82c8-41893ca23260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3839339" name="b6e63d4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3984813" name="b6e63d40-979c-11f0-82c8-41893ca23260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 / 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30495326" name="d615a34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0929517" name="d615a340-979c-11f0-82c8-41893ca23260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323992247" name="d9fa5780-979c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34365064" name="d9fa5780-979c-11f0-82c8-41893ca23260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alt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VM-18</w:t>
            </w:r>
          </w:p>
          <w:p>
            <w:pPr>
              <w:spacing w:before="0" w:after="0"/>
            </w:pPr>
            <w:r>
              <w:t>(elastische) Bodenbeläge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33024117" name="2aeadca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5429222" name="2aeadca0-979d-11f0-82c8-41893ca23260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61739296" name="2d9bf2e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85494340" name="2d9bf2e0-979d-11f0-82c8-41893ca23260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alt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2930362" name="3b9eae0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06747569" name="3b9eae00-979d-11f0-82c8-41893ca23260.jpg"/>
                          <pic:cNvPicPr/>
                        </pic:nvPicPr>
                        <pic:blipFill>
                          <a:blip r:embed="rId3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54997944" name="406c89c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1630677" name="406c89c0-979d-11f0-82c8-41893ca23260.jpg"/>
                          <pic:cNvPicPr/>
                        </pic:nvPicPr>
                        <pic:blipFill>
                          <a:blip r:embed="rId3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Gästezimmer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09865635" name="ae06b46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3541152" name="ae06b460-979d-11f0-82c8-41893ca23260.jpg"/>
                          <pic:cNvPicPr/>
                        </pic:nvPicPr>
                        <pic:blipFill>
                          <a:blip r:embed="rId4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5255173" name="b6b4d790-979d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1851487" name="b6b4d790-979d-11f0-82c8-41893ca23260.jpg"/>
                          <pic:cNvPicPr/>
                        </pic:nvPicPr>
                        <pic:blipFill>
                          <a:blip r:embed="rId4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60297095" name="dc73b49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3293345" name="dc73b490-979f-11f0-82c8-41893ca23260.jpg"/>
                          <pic:cNvPicPr/>
                        </pic:nvPicPr>
                        <pic:blipFill>
                          <a:blip r:embed="rId4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23343651" name="e1e2d96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32246962" name="e1e2d960-979f-11f0-82c8-41893ca23260.jpg"/>
                          <pic:cNvPicPr/>
                        </pic:nvPicPr>
                        <pic:blipFill>
                          <a:blip r:embed="rId4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12126350" name="f344c51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9143749" name="f344c510-979f-11f0-82c8-41893ca23260.jpg"/>
                          <pic:cNvPicPr/>
                        </pic:nvPicPr>
                        <pic:blipFill>
                          <a:blip r:embed="rId4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8988548" name="f62e2960-979f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98789475" name="f62e2960-979f-11f0-82c8-41893ca23260.jpg"/>
                          <pic:cNvPicPr/>
                        </pic:nvPicPr>
                        <pic:blipFill>
                          <a:blip r:embed="rId4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Neben Stube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17577161" name="0038cf50-97a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78846572" name="0038cf50-97a0-11f0-82c8-41893ca23260.jpg"/>
                          <pic:cNvPicPr/>
                        </pic:nvPicPr>
                        <pic:blipFill>
                          <a:blip r:embed="rId4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24714456" name="047c4560-97a0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71852424" name="047c4560-97a0-11f0-82c8-41893ca23260.jpg"/>
                          <pic:cNvPicPr/>
                        </pic:nvPicPr>
                        <pic:blipFill>
                          <a:blip r:embed="rId4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VM-25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69466971" name="2e65fcd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85057551" name="2e65fcd0-97a1-11f0-82c8-41893ca23260.jpg"/>
                          <pic:cNvPicPr/>
                        </pic:nvPicPr>
                        <pic:blipFill>
                          <a:blip r:embed="rId4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51803912" name="356314a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7050127" name="356314a0-97a1-11f0-82c8-41893ca23260.jpg"/>
                          <pic:cNvPicPr/>
                        </pic:nvPicPr>
                        <pic:blipFill>
                          <a:blip r:embed="rId4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VM-26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52029652" name="48d36df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3973930" name="48d36df0-97a1-11f0-82c8-41893ca23260.jpg"/>
                          <pic:cNvPicPr/>
                        </pic:nvPicPr>
                        <pic:blipFill>
                          <a:blip r:embed="rId5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57962587" name="4ba0e5d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6554683" name="4ba0e5d0-97a1-11f0-82c8-41893ca23260.jpg"/>
                          <pic:cNvPicPr/>
                        </pic:nvPicPr>
                        <pic:blipFill>
                          <a:blip r:embed="rId5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603234206" name="8de85db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6643012" name="8de85db0-97a1-11f0-82c8-41893ca23260.jpg"/>
                          <pic:cNvPicPr/>
                        </pic:nvPicPr>
                        <pic:blipFill>
                          <a:blip r:embed="rId5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49437884" name="90c3431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03801533" name="90c34310-97a1-11f0-82c8-41893ca23260.jpg"/>
                          <pic:cNvPicPr/>
                        </pic:nvPicPr>
                        <pic:blipFill>
                          <a:blip r:embed="rId5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Restaurant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VM-28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80773264" name="a13836b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82805532" name="a13836b0-97a1-11f0-82c8-41893ca23260.jpg"/>
                          <pic:cNvPicPr/>
                        </pic:nvPicPr>
                        <pic:blipFill>
                          <a:blip r:embed="rId5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13845011" name="a7a802a0-97a1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5981803" name="a7a802a0-97a1-11f0-82c8-41893ca23260.jpg"/>
                          <pic:cNvPicPr/>
                        </pic:nvPicPr>
                        <pic:blipFill>
                          <a:blip r:embed="rId5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Decke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272430496" name="e856477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89395826" name="e8564770-97a2-11f0-82c8-41893ca23260.jpg"/>
                          <pic:cNvPicPr/>
                        </pic:nvPicPr>
                        <pic:blipFill>
                          <a:blip r:embed="rId5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37181007" name="eecaa74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00496287" name="eecaa740-97a2-11f0-82c8-41893ca23260.jpg"/>
                          <pic:cNvPicPr/>
                        </pic:nvPicPr>
                        <pic:blipFill>
                          <a:blip r:embed="rId5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VM-30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88904885" name="fd468a00-97a2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1807983" name="fd468a00-97a2-11f0-82c8-41893ca23260.jpg"/>
                          <pic:cNvPicPr/>
                        </pic:nvPicPr>
                        <pic:blipFill>
                          <a:blip r:embed="rId5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0007173" name="008ab88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33383983" name="008ab880-97a3-11f0-82c8-41893ca23260.jpg"/>
                          <pic:cNvPicPr/>
                        </pic:nvPicPr>
                        <pic:blipFill>
                          <a:blip r:embed="rId5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VM-31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8273691" name="0a9118b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63397809" name="0a9118b0-97a3-11f0-82c8-41893ca23260.jpg"/>
                          <pic:cNvPicPr/>
                        </pic:nvPicPr>
                        <pic:blipFill>
                          <a:blip r:embed="rId6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018761522" name="0d4ed920-97a3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34342404" name="0d4ed920-97a3-11f0-82c8-41893ca23260.jpg"/>
                          <pic:cNvPicPr/>
                        </pic:nvPicPr>
                        <pic:blipFill>
                          <a:blip r:embed="rId6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Treppenhaus </w:t>
            </w:r>
          </w:p>
          <w:p>
            <w:pPr>
              <w:spacing w:before="0" w:after="0"/>
            </w:pPr>
            <w:r>
              <w:t>UG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VM-34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419928336" name="a0749130-97a4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7551095" name="a0749130-97a4-11f0-82c8-41893ca23260.jpg"/>
                          <pic:cNvPicPr/>
                        </pic:nvPicPr>
                        <pic:blipFill>
                          <a:blip r:embed="rId6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981493404" name="a4d9c010-97a4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28320857" name="a4d9c010-97a4-11f0-82c8-41893ca23260.jpg"/>
                          <pic:cNvPicPr/>
                        </pic:nvPicPr>
                        <pic:blipFill>
                          <a:blip r:embed="rId6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03095803" name="b5df8c9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2443622" name="b5df8c90-97a5-11f0-82c8-41893ca23260.jpg"/>
                          <pic:cNvPicPr/>
                        </pic:nvPicPr>
                        <pic:blipFill>
                          <a:blip r:embed="rId6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4023" name="b87fd9f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04835730" name="b87fd9f0-97a5-11f0-82c8-41893ca23260.jpg"/>
                          <pic:cNvPicPr/>
                        </pic:nvPicPr>
                        <pic:blipFill>
                          <a:blip r:embed="rId6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VM-36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51657660" name="e5cf953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6798198" name="e5cf9530-97a5-11f0-82c8-41893ca23260.jpg"/>
                          <pic:cNvPicPr/>
                        </pic:nvPicPr>
                        <pic:blipFill>
                          <a:blip r:embed="rId6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77955812" name="eaa56030-97a5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6508214" name="eaa56030-97a5-11f0-82c8-41893ca23260.jpg"/>
                          <pic:cNvPicPr/>
                        </pic:nvPicPr>
                        <pic:blipFill>
                          <a:blip r:embed="rId6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VM-39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3454110" name="97a0d2b0-97a6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21901948" name="97a0d2b0-97a6-11f0-82c8-41893ca23260.jpg"/>
                          <pic:cNvPicPr/>
                        </pic:nvPicPr>
                        <pic:blipFill>
                          <a:blip r:embed="rId6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488042612" name="9a118490-97a6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79728779" name="9a118490-97a6-11f0-82c8-41893ca23260.jpg"/>
                          <pic:cNvPicPr/>
                        </pic:nvPicPr>
                        <pic:blipFill>
                          <a:blip r:embed="rId6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Werkstatt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VM-40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019128169" name="2ea1978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17313748" name="2ea19780-97a7-11f0-82c8-41893ca23260.jpg"/>
                          <pic:cNvPicPr/>
                        </pic:nvPicPr>
                        <pic:blipFill>
                          <a:blip r:embed="rId7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696824778" name="315286b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99330253" name="315286b0-97a7-11f0-82c8-41893ca23260.jpg"/>
                          <pic:cNvPicPr/>
                        </pic:nvPicPr>
                        <pic:blipFill>
                          <a:blip r:embed="rId7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Garage </w:t>
            </w:r>
          </w:p>
          <w:p>
            <w:pPr>
              <w:spacing w:before="0" w:after="0"/>
            </w:pPr>
            <w:r>
              <w:t>EG </w:t>
            </w:r>
          </w:p>
          <w:p>
            <w:pPr>
              <w:spacing w:before="0" w:after="0"/>
            </w:pPr>
            <w:r>
              <w:t>Decke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VM-41</w:t>
            </w:r>
          </w:p>
          <w:p>
            <w:pPr>
              <w:spacing w:before="0" w:after="0"/>
            </w:pPr>
            <w:r>
              <w:t>Faserzement</w:t>
            </w:r>
          </w:p>
          <w:p>
            <w:pPr>
              <w:spacing w:before="0" w:after="0"/>
            </w:pPr>
            <w:r>
              <w:t>Welleternit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62041109" name="ad06ec1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62223018" name="ad06ec10-97a7-11f0-82c8-41893ca23260.jpg"/>
                          <pic:cNvPicPr/>
                        </pic:nvPicPr>
                        <pic:blipFill>
                          <a:blip r:embed="rId7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527683390" name="b3225670-97a7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84881930" name="b3225670-97a7-11f0-82c8-41893ca23260.jpg"/>
                          <pic:cNvPicPr/>
                        </pic:nvPicPr>
                        <pic:blipFill>
                          <a:blip r:embed="rId7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Estrich Haus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Boden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VM-42</w:t>
            </w:r>
          </w:p>
          <w:p>
            <w:pPr>
              <w:spacing w:before="0" w:after="0"/>
            </w:pPr>
            <w:r>
              <w:t>Cushio Vinyl </w:t>
            </w:r>
          </w:p>
          <w:p>
            <w:pPr>
              <w:spacing w:before="0" w:after="0"/>
            </w:pPr>
            <w:r>
              <w:t>Boden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759532953" name="9cbcbc80-97a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77092453" name="9cbcbc80-97a8-11f0-82c8-41893ca23260.jpg"/>
                          <pic:cNvPicPr/>
                        </pic:nvPicPr>
                        <pic:blipFill>
                          <a:blip r:embed="rId7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324202205" name="a30a3360-97a8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15781533" name="a30a3360-97a8-11f0-82c8-41893ca23260.jpg"/>
                          <pic:cNvPicPr/>
                        </pic:nvPicPr>
                        <pic:blipFill>
                          <a:blip r:embed="rId7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Ganzes Haus </w:t>
            </w:r>
          </w:p>
          <w:p>
            <w:pPr>
              <w:spacing w:before="0" w:after="0"/>
            </w:pPr>
            <w:r>
              <w:t>UG- DG </w:t>
            </w:r>
          </w:p>
          <w:p>
            <w:pPr>
              <w:spacing w:before="0" w:after="0"/>
            </w:pPr>
            <w:r>
              <w:t>Kamin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VM-43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961321696" name="292df3f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46098" name="292df3f0-97a9-11f0-82c8-41893ca23260.jpg"/>
                          <pic:cNvPicPr/>
                        </pic:nvPicPr>
                        <pic:blipFill>
                          <a:blip r:embed="rId7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44634286" name="2c7cd0d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8843205" name="2c7cd0d0-97a9-11f0-82c8-41893ca23260.jpg"/>
                          <pic:cNvPicPr/>
                        </pic:nvPicPr>
                        <pic:blipFill>
                          <a:blip r:embed="rId7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OG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VM-45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Wand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2121233117" name="8edc881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4771880" name="8edc8810-97a9-11f0-82c8-41893ca23260.jpg"/>
                          <pic:cNvPicPr/>
                        </pic:nvPicPr>
                        <pic:blipFill>
                          <a:blip r:embed="rId7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18969360" name="913963d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551393" name="913963d0-97a9-11f0-82c8-41893ca23260.jpg"/>
                          <pic:cNvPicPr/>
                        </pic:nvPicPr>
                        <pic:blipFill>
                          <a:blip r:embed="rId7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>EG-DG </w:t>
            </w:r>
          </w:p>
          <w:p>
            <w:pPr>
              <w:spacing w:before="0" w:after="0"/>
            </w:pPr>
            <w:r>
              <w:t>Wand 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VM-47</w:t>
            </w:r>
          </w:p>
          <w:p>
            <w:pPr>
              <w:spacing w:before="0" w:after="0"/>
            </w:pPr>
            <w:r>
              <w:t>Putz </w:t>
            </w:r>
          </w:p>
          <w:p>
            <w:pPr>
              <w:spacing w:before="0" w:after="0"/>
            </w:pPr>
            <w:r>
              <w:t>Fassade 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873142453" name="e9b1185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42078877" name="e9b11850-97a9-11f0-82c8-41893ca23260.jpg"/>
                          <pic:cNvPicPr/>
                        </pic:nvPicPr>
                        <pic:blipFill>
                          <a:blip r:embed="rId8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7198"/>
                  <wp:effectExtent l="0" t="0" r="0" b="0"/>
                  <wp:docPr id="1787553087" name="edf7e9c0-97a9-11f0-82c8-41893ca2326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07005898" name="edf7e9c0-97a9-11f0-82c8-41893ca23260.jpg"/>
                          <pic:cNvPicPr/>
                        </pic:nvPicPr>
                        <pic:blipFill>
                          <a:blip r:embed="rId8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7198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8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MFH. Luzernerstrasse 43,45, 6025 Neudorf</w:t>
          </w:r>
        </w:p>
        <w:p>
          <w:pPr>
            <w:spacing w:before="0" w:after="0"/>
          </w:pPr>
          <w:r>
            <w:t>483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w14="http://schemas.microsoft.com/office/word/2010/wordml" xmlns:m="http://schemas.openxmlformats.org/officeDocument/2006/math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media/document_image_rId38.jpeg" Type="http://schemas.openxmlformats.org/officeDocument/2006/relationships/image" Id="rId38"/>
    <Relationship Target="media/document_image_rId39.jpeg" Type="http://schemas.openxmlformats.org/officeDocument/2006/relationships/image" Id="rId39"/>
    <Relationship Target="media/document_image_rId40.jpeg" Type="http://schemas.openxmlformats.org/officeDocument/2006/relationships/image" Id="rId40"/>
    <Relationship Target="media/document_image_rId41.jpeg" Type="http://schemas.openxmlformats.org/officeDocument/2006/relationships/image" Id="rId41"/>
    <Relationship Target="media/document_image_rId42.jpeg" Type="http://schemas.openxmlformats.org/officeDocument/2006/relationships/image" Id="rId42"/>
    <Relationship Target="media/document_image_rId43.jpeg" Type="http://schemas.openxmlformats.org/officeDocument/2006/relationships/image" Id="rId43"/>
    <Relationship Target="media/document_image_rId44.jpeg" Type="http://schemas.openxmlformats.org/officeDocument/2006/relationships/image" Id="rId44"/>
    <Relationship Target="media/document_image_rId45.jpeg" Type="http://schemas.openxmlformats.org/officeDocument/2006/relationships/image" Id="rId45"/>
    <Relationship Target="media/document_image_rId46.jpeg" Type="http://schemas.openxmlformats.org/officeDocument/2006/relationships/image" Id="rId46"/>
    <Relationship Target="media/document_image_rId47.jpeg" Type="http://schemas.openxmlformats.org/officeDocument/2006/relationships/image" Id="rId47"/>
    <Relationship Target="media/document_image_rId48.jpeg" Type="http://schemas.openxmlformats.org/officeDocument/2006/relationships/image" Id="rId48"/>
    <Relationship Target="media/document_image_rId49.jpeg" Type="http://schemas.openxmlformats.org/officeDocument/2006/relationships/image" Id="rId49"/>
    <Relationship Target="media/document_image_rId50.jpeg" Type="http://schemas.openxmlformats.org/officeDocument/2006/relationships/image" Id="rId50"/>
    <Relationship Target="media/document_image_rId51.jpeg" Type="http://schemas.openxmlformats.org/officeDocument/2006/relationships/image" Id="rId51"/>
    <Relationship Target="media/document_image_rId52.jpeg" Type="http://schemas.openxmlformats.org/officeDocument/2006/relationships/image" Id="rId52"/>
    <Relationship Target="media/document_image_rId53.jpeg" Type="http://schemas.openxmlformats.org/officeDocument/2006/relationships/image" Id="rId53"/>
    <Relationship Target="media/document_image_rId54.jpeg" Type="http://schemas.openxmlformats.org/officeDocument/2006/relationships/image" Id="rId54"/>
    <Relationship Target="media/document_image_rId55.jpeg" Type="http://schemas.openxmlformats.org/officeDocument/2006/relationships/image" Id="rId55"/>
    <Relationship Target="media/document_image_rId56.jpeg" Type="http://schemas.openxmlformats.org/officeDocument/2006/relationships/image" Id="rId56"/>
    <Relationship Target="media/document_image_rId57.jpeg" Type="http://schemas.openxmlformats.org/officeDocument/2006/relationships/image" Id="rId57"/>
    <Relationship Target="media/document_image_rId58.jpeg" Type="http://schemas.openxmlformats.org/officeDocument/2006/relationships/image" Id="rId58"/>
    <Relationship Target="media/document_image_rId59.jpeg" Type="http://schemas.openxmlformats.org/officeDocument/2006/relationships/image" Id="rId59"/>
    <Relationship Target="media/document_image_rId60.jpeg" Type="http://schemas.openxmlformats.org/officeDocument/2006/relationships/image" Id="rId60"/>
    <Relationship Target="media/document_image_rId61.jpeg" Type="http://schemas.openxmlformats.org/officeDocument/2006/relationships/image" Id="rId61"/>
    <Relationship Target="media/document_image_rId62.jpeg" Type="http://schemas.openxmlformats.org/officeDocument/2006/relationships/image" Id="rId62"/>
    <Relationship Target="media/document_image_rId63.jpeg" Type="http://schemas.openxmlformats.org/officeDocument/2006/relationships/image" Id="rId63"/>
    <Relationship Target="media/document_image_rId64.jpeg" Type="http://schemas.openxmlformats.org/officeDocument/2006/relationships/image" Id="rId64"/>
    <Relationship Target="media/document_image_rId65.jpeg" Type="http://schemas.openxmlformats.org/officeDocument/2006/relationships/image" Id="rId65"/>
    <Relationship Target="media/document_image_rId66.jpeg" Type="http://schemas.openxmlformats.org/officeDocument/2006/relationships/image" Id="rId66"/>
    <Relationship Target="media/document_image_rId67.jpeg" Type="http://schemas.openxmlformats.org/officeDocument/2006/relationships/image" Id="rId67"/>
    <Relationship Target="media/document_image_rId68.jpeg" Type="http://schemas.openxmlformats.org/officeDocument/2006/relationships/image" Id="rId68"/>
    <Relationship Target="media/document_image_rId69.jpeg" Type="http://schemas.openxmlformats.org/officeDocument/2006/relationships/image" Id="rId69"/>
    <Relationship Target="media/document_image_rId70.jpeg" Type="http://schemas.openxmlformats.org/officeDocument/2006/relationships/image" Id="rId70"/>
    <Relationship Target="media/document_image_rId71.jpeg" Type="http://schemas.openxmlformats.org/officeDocument/2006/relationships/image" Id="rId71"/>
    <Relationship Target="media/document_image_rId72.jpeg" Type="http://schemas.openxmlformats.org/officeDocument/2006/relationships/image" Id="rId72"/>
    <Relationship Target="media/document_image_rId73.jpeg" Type="http://schemas.openxmlformats.org/officeDocument/2006/relationships/image" Id="rId73"/>
    <Relationship Target="media/document_image_rId74.jpeg" Type="http://schemas.openxmlformats.org/officeDocument/2006/relationships/image" Id="rId74"/>
    <Relationship Target="media/document_image_rId75.jpeg" Type="http://schemas.openxmlformats.org/officeDocument/2006/relationships/image" Id="rId75"/>
    <Relationship Target="media/document_image_rId76.jpeg" Type="http://schemas.openxmlformats.org/officeDocument/2006/relationships/image" Id="rId76"/>
    <Relationship Target="media/document_image_rId77.jpeg" Type="http://schemas.openxmlformats.org/officeDocument/2006/relationships/image" Id="rId77"/>
    <Relationship Target="media/document_image_rId78.jpeg" Type="http://schemas.openxmlformats.org/officeDocument/2006/relationships/image" Id="rId78"/>
    <Relationship Target="media/document_image_rId79.jpeg" Type="http://schemas.openxmlformats.org/officeDocument/2006/relationships/image" Id="rId79"/>
    <Relationship Target="media/document_image_rId80.jpeg" Type="http://schemas.openxmlformats.org/officeDocument/2006/relationships/image" Id="rId80"/>
    <Relationship Target="media/document_image_rId81.jpeg" Type="http://schemas.openxmlformats.org/officeDocument/2006/relationships/image" Id="rId81"/>
    <Relationship Target="footer.xml" Type="http://schemas.openxmlformats.org/officeDocument/2006/relationships/footer" Id="rId8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