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99446541" name="80e38dd0-9470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6288107" name="80e38dd0-9470-11f0-af24-9748ebe75ac1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72359116" name="87f05d10-9470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3814555" name="87f05d10-9470-11f0-af24-9748ebe75ac1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Zimmer/ Gang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7717787" name="a05469a0-9470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1983509" name="a05469a0-9470-11f0-af24-9748ebe75ac1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5114419" name="aab21190-9470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5656070" name="aab21190-9470-11f0-af24-9748ebe75ac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Fenster</w:t>
            </w:r>
          </w:p>
          <w:p>
            <w:pPr>
              <w:spacing w:before="0" w:after="0"/>
            </w:pPr>
            <w:r>
              <w:t>alle Stockwerke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Fensterkitt</w:t>
            </w:r>
          </w:p>
          <w:p>
            <w:pPr>
              <w:spacing w:before="0" w:after="0"/>
            </w:pPr>
            <w:r>
              <w:t>alte Fenster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69036262" name="ca257e10-9473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575721" name="ca257e10-9473-11f0-af24-9748ebe75ac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04150837" name="d661aa00-9473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5924001" name="d661aa00-9473-11f0-af24-9748ebe75ac1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und Treppe</w:t>
            </w:r>
          </w:p>
          <w:p>
            <w:pPr>
              <w:spacing w:before="0" w:after="0"/>
            </w:pPr>
            <w:r>
              <w:t>EG/OG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95525653" name="21a9f8f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717828" name="21a9f8f0-9474-11f0-af24-9748ebe75ac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10264096" name="2866102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5798572" name="28661020-9474-11f0-af24-9748ebe75ac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55396338" name="3a068b7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74612" name="3a068b70-9474-11f0-af24-9748ebe75ac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47394623" name="3e53c58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5392939" name="3e53c580-9474-11f0-af24-9748ebe75ac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Bad/WC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28022432" name="4ec4c18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9391004" name="4ec4c180-9474-11f0-af24-9748ebe75ac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40197208" name="5134890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2315702" name="51348900-9474-11f0-af24-9748ebe75ac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Bad/WC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68743271" name="71ff4f8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2789669" name="71ff4f80-9474-11f0-af24-9748ebe75ac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38389327" name="7594361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2915325" name="75943610-9474-11f0-af24-9748ebe75ac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41109552" name="8576fbd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0547202" name="8576fbd0-9474-11f0-af24-9748ebe75ac1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/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Bad/WC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11716072" name="9778d10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831388" name="9778d100-9474-11f0-af24-9748ebe75ac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26137612" name="999ebe4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0752766" name="999ebe40-9474-11f0-af24-9748ebe75ac1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1118378" name="ada3685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8040727" name="ada36850-9474-11f0-af24-9748ebe75ac1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74344686" name="b05c46c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1457444" name="b05c46c0-9474-11f0-af24-9748ebe75ac1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29223902" name="c2c198b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1250098" name="c2c198b0-9474-11f0-af24-9748ebe75ac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76674681" name="c65b614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3893930" name="c65b6140-9474-11f0-af24-9748ebe75ac1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und Gang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06287287" name="dfe465d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4048112" name="dfe465d0-9474-11f0-af24-9748ebe75ac1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06929140" name="e72bf42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1519738" name="e72bf420-9474-11f0-af24-9748ebe75ac1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01998219" name="0fc5ef8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6197990" name="0fc5ef80-9475-11f0-af24-9748ebe75ac1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51586395" name="11b11db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9140446" name="11b11db0-9475-11f0-af24-9748ebe75ac1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54392127" name="2790060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1302970" name="27900600-9475-11f0-af24-9748ebe75ac1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77742735" name="3185011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4848456" name="31850110-9475-11f0-af24-9748ebe75ac1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1234342338" name="3d9e62c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8726525" name="3d9e62c0-9475-11f0-af24-9748ebe75ac1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45747117" name="4151f4e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83740" name="4151f4e0-9475-11f0-af24-9748ebe75ac1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EG/OG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104553392" name="561d987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8362403" name="561d9870-9475-11f0-af24-9748ebe75ac1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83698555" name="5cf1a47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9021019" name="5cf1a470-9475-11f0-af24-9748ebe75ac1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Einliegerwohnung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49316630" name="72d7dfc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4480283" name="72d7dfc0-9475-11f0-af24-9748ebe75ac1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29841151" name="770de85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5715469" name="770de850-9475-11f0-af24-9748ebe75ac1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Einliegerwohnung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44383317" name="8c6fff8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7519119" name="8c6fff80-9475-11f0-af24-9748ebe75ac1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36170794" name="90ede68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4178377" name="90ede680-9475-11f0-af24-9748ebe75ac1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Einliegerwohnung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4166431" name="b73abd9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1081914" name="b73abd90-9475-11f0-af24-9748ebe75ac1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06374577" name="bc546f6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9855748" name="bc546f60-9475-11f0-af24-9748ebe75ac1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EG/OG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78439327" name="f0e613a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2043104" name="f0e613a0-9475-11f0-af24-9748ebe75ac1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30568445" name="f6f03ff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9951156" name="f6f03ff0-9475-11f0-af24-9748ebe75ac1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3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Hohrainstrasse 12 Hohrainstrasse 12, 9242 Oberuzwil, Schweiz</w:t>
          </w:r>
        </w:p>
        <w:p>
          <w:pPr>
            <w:spacing w:before="0" w:after="0"/>
          </w:pPr>
          <w:r>
            <w:t>499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footer.xml" Type="http://schemas.openxmlformats.org/officeDocument/2006/relationships/footer" Id="rId43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