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19144659" name="09efc68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0095081" name="09efc680-8fca-11f0-98b8-0f299539025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64770235" name="0d6f294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827643" name="0d6f2940-8fca-11f0-98b8-0f299539025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51168142" name="2062b17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9427188" name="2062b170-8fca-11f0-98b8-0f299539025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27373296" name="2a28381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85155" name="2a283810-8fca-11f0-98b8-0f299539025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77165954" name="3f04084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9981743" name="3f040840-8fca-11f0-98b8-0f299539025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21396698" name="430a002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2476094" name="430a0020-8fca-11f0-98b8-0f299539025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 und 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2286838" name="5b086d1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2710020" name="5b086d10-8fca-11f0-98b8-0f299539025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76893903" name="612eace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7413568" name="612eace0-8fca-11f0-98b8-0f299539025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81286629" name="7250825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8112830" name="72508250-8fca-11f0-98b8-0f299539025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52970932" name="76179c7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4807282" name="76179c70-8fca-11f0-98b8-0f299539025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03829810" name="86d5f52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6371533" name="86d5f520-8fca-11f0-98b8-0f299539025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13824888" name="8a21c4c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6865634" name="8a21c4c0-8fca-11f0-98b8-0f299539025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und 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41143801" name="9bf0ca2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6414006" name="9bf0ca20-8fca-11f0-98b8-0f299539025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84346295" name="a17db02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7354372" name="a17db020-8fca-11f0-98b8-0f299539025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und 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Sockelkleber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91826945" name="aeabdd3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3993497" name="aeabdd30-8fca-11f0-98b8-0f299539025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30554238" name="bc2c48f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8286666" name="bc2c48f0-8fca-11f0-98b8-0f299539025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10800461" name="d986a0d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241248" name="d986a0d0-8fca-11f0-98b8-0f299539025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41205038" name="e28973b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9719771" name="e28973b0-8fca-11f0-98b8-0f299539025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74541265" name="f7dae1b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03042" name="f7dae1b0-8fcd-11f0-98b8-0f299539025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98043001" name="fbe127b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2501234" name="fbe127b0-8fcd-11f0-98b8-0f299539025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30935362" name="4dce3ca0-8fcb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6766961" name="4dce3ca0-8fcb-11f0-98b8-0f299539025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71502730" name="523f2b50-8fcb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740374" name="523f2b50-8fcb-11f0-98b8-0f299539025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und Gang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Sockelkleber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84904198" name="6ef04ae0-8fcb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618854" name="6ef04ae0-8fcb-11f0-98b8-0f299539025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94688577" name="7516ffe0-8fcb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9744114" name="7516ffe0-8fcb-11f0-98b8-0f299539025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87469643" name="5872789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5837638" name="58727890-8fcd-11f0-98b8-0f299539025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1391900" name="5b6dde4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892240" name="5b6dde40-8fcd-11f0-98b8-0f299539025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04520756" name="716cd1b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390897" name="716cd1b0-8fcd-11f0-98b8-0f299539025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5007921" name="75ae9a1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1576502" name="75ae9a10-8fcd-11f0-98b8-0f299539025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199789" name="8588110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2874408" name="85881100-8fcd-11f0-98b8-0f299539025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06973399" name="8c2be54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430237" name="8c2be540-8fcd-11f0-98b8-0f2995390251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 bis 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Faserplatten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15873375" name="16483ac0-8fcf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1809240" name="16483ac0-8fcf-11f0-98b8-0f2995390251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83001189" name="1c4854f0-8fcf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811018" name="1c4854f0-8fcf-11f0-98b8-0f2995390251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 bis 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70127423" name="3ac44970-8fcf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5744263" name="3ac44970-8fcf-11f0-98b8-0f2995390251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08036498" name="46264200-8fcf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681932" name="46264200-8fcf-11f0-98b8-0f2995390251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Safenwil</w:t>
          </w:r>
        </w:p>
        <w:p>
          <w:pPr>
            <w:spacing w:before="0" w:after="0"/>
          </w:pPr>
          <w:r>
            <w:t>481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footer.xml" Type="http://schemas.openxmlformats.org/officeDocument/2006/relationships/footer" Id="rId38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