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43776773" name="e2ea06d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503920" name="e2ea06d0-97b8-11f0-83c6-cf4b74eb23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96640405" name="eb1a206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711418" name="eb1a2060-97b8-11f0-83c6-cf4b74eb23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54913270" name="fdc5ca20-97b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82885" name="fdc5ca20-97b8-11f0-83c6-cf4b74eb23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7008841" name="06fad0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170358" name="06fad090-97b9-11f0-83c6-cf4b74eb23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23134682" name="1693e3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827492" name="1693e320-97b9-11f0-83c6-cf4b74eb23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9397061" name="21bbb8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2557154" name="21bbb8e0-97b9-11f0-83c6-cf4b74eb23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0696877" name="515feb7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411267" name="515feb70-97b9-11f0-83c6-cf4b74eb23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6716638" name="5874a9f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6493989" name="5874a9f0-97b9-11f0-83c6-cf4b74eb23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53017678" name="74814c2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896916" name="74814c20-97b9-11f0-83c6-cf4b74eb23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42777097" name="79427db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1362970" name="79427db0-97b9-11f0-83c6-cf4b74eb23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14900422" name="ad3067e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8384156" name="ad3067e0-97b9-11f0-83c6-cf4b74eb23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6064882" name="b9f6f98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813114" name="b9f6f980-97b9-11f0-83c6-cf4b74eb23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0808105" name="cf8725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864497" name="cf872590-97b9-11f0-83c6-cf4b74eb23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95519660" name="d5670d90-97b9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6347174" name="d5670d90-97b9-11f0-83c6-cf4b74eb23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5996181" name="583d65f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072084" name="583d65f0-97bc-11f0-83c6-cf4b74eb23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15093764" name="5f9b6270-97b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463956" name="5f9b6270-97bc-11f0-83c6-cf4b74eb23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Floorflexplatten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36649943" name="0b3a35b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403688" name="0b3a35b0-97be-11f0-83c6-cf4b74eb23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1853673838" name="136b39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627667" name="136b39a0-97be-11f0-83c6-cf4b74eb23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51240494" name="2114d84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096463" name="2114d840-97be-11f0-83c6-cf4b74eb23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23416609" name="27d97af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846076" name="27d97af0-97be-11f0-83c6-cf4b74eb23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898343" name="57ebd8a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968992" name="57ebd8a0-97be-11f0-83c6-cf4b74eb23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7292222" name="5d8f53e0-97be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1997367" name="5d8f53e0-97be-11f0-83c6-cf4b74eb23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Tapete mit Kleber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73595815" name="75a20f5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597766" name="75a20f50-97c2-11f0-83c6-cf4b74eb23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92073643" name="78f5f54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250663" name="78f5f540-97c2-11f0-83c6-cf4b74eb23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5513351" name="bfcc441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927544" name="bfcc4410-97c2-11f0-83c6-cf4b74eb23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43103231" name="c7781270-97c2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779123" name="c7781270-97c2-11f0-83c6-cf4b74eb23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EG/OG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988185" name="2bd19de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9649936" name="2bd19de0-97c3-11f0-83c6-cf4b74eb23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8718230" name="31b3a8c0-97c3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344498" name="31b3a8c0-97c3-11f0-83c6-cf4b74eb238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26064201" name="0943cd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507339" name="0943cdd0-97c7-11f0-83c6-cf4b74eb238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4720963" name="151773f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851122" name="151773f0-97c7-11f0-83c6-cf4b74eb238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18677279" name="244d30d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313948" name="244d30d0-97c7-11f0-83c6-cf4b74eb238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50707749" name="2911bdc0-97c7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55653" name="2911bdc0-97c7-11f0-83c6-cf4b74eb238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38084193" name="083bb73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130797" name="083bb730-97c8-11f0-83c6-cf4b74eb238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10115090" name="0f48fba0-97c8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247849" name="0f48fba0-97c8-11f0-83c6-cf4b74eb238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>Unterdach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56998038" name="09f7861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980019" name="09f78610-97ca-11f0-83c6-cf4b74eb238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71806001" name="3a199b30-97ca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3793011" name="3a199b30-97ca-11f0-83c6-cf4b74eb238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4204837" name="a6c2c43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3651884" name="a6c2c430-97cc-11f0-83c6-cf4b74eb238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8640548" name="aab11560-97cc-11f0-83c6-cf4b74eb23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2128471" name="aab11560-97cc-11f0-83c6-cf4b74eb238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Via Purasca 44, 6989 Purasca</w:t>
          </w:r>
        </w:p>
        <w:p>
          <w:pPr>
            <w:spacing w:before="0" w:after="0"/>
          </w:pPr>
          <w:r>
            <w:t>484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