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Override ContentType="application/vnd.openxmlformats-officedocument.extended-properties+xml" PartName="/docProps/app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wordprocessingml.footer+xml" PartName="/word/footer.xml"/>
  <Override ContentType="application/vnd.openxmlformats-officedocument.wordprocessingml.header+xml" PartName="/word/header.xml"/>
  <Override ContentType="application/vnd.openxmlformats-officedocument.wordprocessingml.settings+xml" PartName="/word/settings.xml"/>
  <Override ContentType="application/vnd.openxmlformats-officedocument.wordprocessingml.styles+xml" PartName="/word/styles.xml"/>
</Types>
</file>

<file path=_rels/.rels><?xml version="1.0" encoding="UTF-8" standalone="yes"?>
<Relationships xmlns="http://schemas.openxmlformats.org/package/2006/relationships">
    <Relationship Target="word/document.xml" Type="http://schemas.openxmlformats.org/officeDocument/2006/relationships/officeDocument" Id="rId1"/>
    <Relationship Target="docProps/core.xml" Type="http://schemas.openxmlformats.org/package/2006/relationships/metadata/core-properties" Id="rId2"/>
    <Relationship Target="docProps/app.xml" Type="http://schemas.openxmlformats.org/officeDocument/2006/relationships/extended-properties" Id="rId3"/>
</Relationships>

</file>

<file path=word/document.xml><?xml version="1.0" encoding="utf-8"?>
<w:document xmlns:w="http://schemas.openxmlformats.org/wordprocessingml/2006/main" xmlns:r="http://schemas.openxmlformats.org/officeDocument/2006/relationships" xmlns:m="http://schemas.openxmlformats.org/officeDocument/2006/math" xmlns:w14="http://schemas.microsoft.com/office/word/2010/wordml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body>
    <!-- Created by docx4j 11.4.8 (Apache licensed) using REFERENCE JAXB in Microsoft Java 11.0.26 on Windows Server 2022 -->
    <w:tbl>
      <w:tblPr>
        <w:tblStyle w:val="TableGrid"/>
        <w:tblW w:w="13958" w:type="dxa"/>
        <w:jc w:val="center"/>
        <w:tblLook w:val="04A0"/>
      </w:tblPr>
      <w:tblGrid>
        <w:gridCol w:w="1994"/>
        <w:gridCol w:w="1994"/>
        <w:gridCol w:w="1994"/>
        <w:gridCol w:w="1994"/>
        <w:gridCol w:w="1994"/>
        <w:gridCol w:w="1994"/>
        <w:gridCol w:w="1994"/>
      </w:tblGrid>
      <w:tr>
        <w:trPr>
          <w:tblHeader w:val="true"/>
        </w:trPr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Bezeichnung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Fundort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Verdachtsmoment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Bemerkung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Überblick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Detail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Ergebnis Analytik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Estrich</w:t>
            </w:r>
          </w:p>
          <w:p>
            <w:pPr>
              <w:spacing w:before="0" w:after="0"/>
            </w:pPr>
            <w:r>
              <w:t>DG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VM-5</w:t>
            </w:r>
          </w:p>
          <w:p>
            <w:pPr>
              <w:spacing w:before="0" w:after="0"/>
            </w:pPr>
            <w:r>
              <w:t>Verputz </w:t>
            </w:r>
          </w:p>
          <w:p>
            <w:pPr>
              <w:spacing w:before="0" w:after="0"/>
            </w:pPr>
            <w:r>
              <w:t>Wand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1745432470" name="dbd70a20-9554-11f0-b4ae-550f2b74adc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28704580" name="dbd70a20-9554-11f0-b4ae-550f2b74adca.jpg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921758289" name="dfa417b0-9554-11f0-b4ae-550f2b74adc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35150431" name="dfa417b0-9554-11f0-b4ae-550f2b74adca.jpg"/>
                          <pic:cNvPicPr/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MaP-2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Estrich</w:t>
            </w:r>
          </w:p>
          <w:p>
            <w:pPr>
              <w:spacing w:before="0" w:after="0"/>
            </w:pPr>
            <w:r>
              <w:t>DG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VM-5</w:t>
            </w:r>
          </w:p>
          <w:p>
            <w:pPr>
              <w:spacing w:before="0" w:after="0"/>
            </w:pPr>
            <w:r>
              <w:t>Verputz </w:t>
            </w:r>
          </w:p>
          <w:p>
            <w:pPr>
              <w:spacing w:before="0" w:after="0"/>
            </w:pPr>
            <w:r>
              <w:t>Wand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295814382" name="aab2c740-9554-11f0-b4ae-550f2b74adc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839275322" name="aab2c740-9554-11f0-b4ae-550f2b74adca.jpg"/>
                          <pic:cNvPicPr/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955756182" name="b792d450-9554-11f0-b4ae-550f2b74adc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474368274" name="b792d450-9554-11f0-b4ae-550f2b74adca.jpg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MaP-3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Gang und Treppe</w:t>
            </w:r>
          </w:p>
          <w:p>
            <w:pPr>
              <w:spacing w:before="0" w:after="0"/>
            </w:pPr>
            <w:r>
              <w:t>EG/OG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VM-7</w:t>
            </w:r>
          </w:p>
          <w:p>
            <w:pPr>
              <w:spacing w:before="0" w:after="0"/>
            </w:pPr>
            <w:r>
              <w:t>Floorflexplatten </w:t>
            </w:r>
          </w:p>
          <w:p>
            <w:pPr>
              <w:spacing w:before="0" w:after="0"/>
            </w:pPr>
            <w:r>
              <w:t>Boden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1725048127" name="3c74ed20-9555-11f0-b4ae-550f2b74adc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951289836" name="3c74ed20-9555-11f0-b4ae-550f2b74adca.jpg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937744523" name="46bc26e0-9555-11f0-b4ae-550f2b74adc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398535606" name="46bc26e0-9555-11f0-b4ae-550f2b74adca.jpg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MaP-4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Küche</w:t>
            </w:r>
          </w:p>
          <w:p>
            <w:pPr>
              <w:spacing w:before="0" w:after="0"/>
            </w:pPr>
            <w:r>
              <w:t>1.OG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VM-9</w:t>
            </w:r>
          </w:p>
          <w:p>
            <w:pPr>
              <w:spacing w:before="0" w:after="0"/>
            </w:pPr>
            <w:r>
              <w:t>Fliesenkleber </w:t>
            </w:r>
          </w:p>
          <w:p>
            <w:pPr>
              <w:spacing w:before="0" w:after="0"/>
            </w:pPr>
            <w:r>
              <w:t>Wand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1451582607" name="6138da40-9555-11f0-b4ae-550f2b74adc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95759081" name="6138da40-9555-11f0-b4ae-550f2b74adca.jpg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2120653997" name="651418a0-9555-11f0-b4ae-550f2b74adc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84427254" name="651418a0-9555-11f0-b4ae-550f2b74adca.jpg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MaP-5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Küche</w:t>
            </w:r>
          </w:p>
          <w:p>
            <w:pPr>
              <w:spacing w:before="0" w:after="0"/>
            </w:pPr>
            <w:r>
              <w:t>1.OG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VM-9</w:t>
            </w:r>
          </w:p>
          <w:p>
            <w:pPr>
              <w:spacing w:before="0" w:after="0"/>
            </w:pPr>
            <w:r>
              <w:t>Fliesenkleber </w:t>
            </w:r>
          </w:p>
          <w:p>
            <w:pPr>
              <w:spacing w:before="0" w:after="0"/>
            </w:pPr>
            <w:r>
              <w:t>Wand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856996822" name="6b67aa00-9555-11f0-b4ae-550f2b74adc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867000361" name="6b67aa00-9555-11f0-b4ae-550f2b74adca.jpg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1370866083" name="6e9fa380-9555-11f0-b4ae-550f2b74adc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445584245" name="6e9fa380-9555-11f0-b4ae-550f2b74adca.jpg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MaP-6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Wohnzimmer </w:t>
            </w:r>
          </w:p>
          <w:p>
            <w:pPr>
              <w:spacing w:before="0" w:after="0"/>
            </w:pPr>
            <w:r>
              <w:t>1.OG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VM-9</w:t>
            </w:r>
          </w:p>
          <w:p>
            <w:pPr>
              <w:spacing w:before="0" w:after="0"/>
            </w:pPr>
            <w:r>
              <w:t>Fliesenkleber </w:t>
            </w:r>
          </w:p>
          <w:p>
            <w:pPr>
              <w:spacing w:before="0" w:after="0"/>
            </w:pPr>
            <w:r>
              <w:t>Wand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405852909" name="94b8a3e0-9556-11f0-b4ae-550f2b74adc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749962525" name="94b8a3e0-9556-11f0-b4ae-550f2b74adca.jpg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1038641273" name="9812cb60-9556-11f0-b4ae-550f2b74adc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229554928" name="9812cb60-9556-11f0-b4ae-550f2b74adca.jpg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MaP-7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Küche</w:t>
            </w:r>
          </w:p>
          <w:p>
            <w:pPr>
              <w:spacing w:before="0" w:after="0"/>
            </w:pPr>
            <w:r>
              <w:t>1.OG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VM-5</w:t>
            </w:r>
          </w:p>
          <w:p>
            <w:pPr>
              <w:spacing w:before="0" w:after="0"/>
            </w:pPr>
            <w:r>
              <w:t>Verputz </w:t>
            </w:r>
          </w:p>
          <w:p>
            <w:pPr>
              <w:spacing w:before="0" w:after="0"/>
            </w:pPr>
            <w:r>
              <w:t>Wand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1969780645" name="9f8ba2e0-9556-11f0-b4ae-550f2b74adc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805164369" name="9f8ba2e0-9556-11f0-b4ae-550f2b74adca.jpg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2031736581" name="a8056fa0-9556-11f0-b4ae-550f2b74adc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267956719" name="a8056fa0-9556-11f0-b4ae-550f2b74adca.jpg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MaP-8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Anbau</w:t>
            </w:r>
          </w:p>
          <w:p>
            <w:pPr>
              <w:spacing w:before="0" w:after="0"/>
            </w:pPr>
            <w:r>
              <w:t>1.OG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VM-5</w:t>
            </w:r>
          </w:p>
          <w:p>
            <w:pPr>
              <w:spacing w:before="0" w:after="0"/>
            </w:pPr>
            <w:r>
              <w:t>Verputz </w:t>
            </w:r>
          </w:p>
          <w:p>
            <w:pPr>
              <w:spacing w:before="0" w:after="0"/>
            </w:pPr>
            <w:r>
              <w:t>Wand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337802228" name="c9434340-9556-11f0-b4ae-550f2b74adc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18932410" name="c9434340-9556-11f0-b4ae-550f2b74adca.jpg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335627882" name="ce0bc7d0-9556-11f0-b4ae-550f2b74adc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858574376" name="ce0bc7d0-9556-11f0-b4ae-550f2b74adca.jpg"/>
                          <pic:cNvPicPr/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MaP-9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Treppe und Gang</w:t>
            </w:r>
          </w:p>
          <w:p>
            <w:pPr>
              <w:spacing w:before="0" w:after="0"/>
            </w:pPr>
            <w:r>
              <w:t>EG/OG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VM-5</w:t>
            </w:r>
          </w:p>
          <w:p>
            <w:pPr>
              <w:spacing w:before="0" w:after="0"/>
            </w:pPr>
            <w:r>
              <w:t>Verputz </w:t>
            </w:r>
          </w:p>
          <w:p>
            <w:pPr>
              <w:spacing w:before="0" w:after="0"/>
            </w:pPr>
            <w:r>
              <w:t>Wand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1112102219" name="2fe1b5a0-9557-11f0-b4ae-550f2b74adc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806310562" name="2fe1b5a0-9557-11f0-b4ae-550f2b74adca.jpg"/>
                          <pic:cNvPicPr/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384817082" name="32e88d00-9557-11f0-b4ae-550f2b74adc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577612400" name="32e88d00-9557-11f0-b4ae-550f2b74adca.jpg"/>
                          <pic:cNvPicPr/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MaP-10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Bad und WC</w:t>
            </w:r>
          </w:p>
          <w:p>
            <w:pPr>
              <w:spacing w:before="0" w:after="0"/>
            </w:pPr>
            <w:r>
              <w:t>OG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VM-9</w:t>
            </w:r>
          </w:p>
          <w:p>
            <w:pPr>
              <w:spacing w:before="0" w:after="0"/>
            </w:pPr>
            <w:r>
              <w:t>Fliesenkleber </w:t>
            </w:r>
          </w:p>
          <w:p>
            <w:pPr>
              <w:spacing w:before="0" w:after="0"/>
            </w:pPr>
            <w:r>
              <w:t>Wand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1187190531" name="4a4a6bd0-9557-11f0-b4ae-550f2b74adc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547434029" name="4a4a6bd0-9557-11f0-b4ae-550f2b74adca.jpg"/>
                          <pic:cNvPicPr/>
                        </pic:nvPicPr>
                        <pic:blipFill>
                          <a:blip r:embed="rId2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105771191" name="51f06dd0-9557-11f0-b4ae-550f2b74adc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103724382" name="51f06dd0-9557-11f0-b4ae-550f2b74adca.jpg"/>
                          <pic:cNvPicPr/>
                        </pic:nvPicPr>
                        <pic:blipFill>
                          <a:blip r:embed="rId2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MaP-11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Bad und WC</w:t>
            </w:r>
          </w:p>
          <w:p>
            <w:pPr>
              <w:spacing w:before="0" w:after="0"/>
            </w:pPr>
            <w:r>
              <w:t>OG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VM-10</w:t>
            </w:r>
          </w:p>
          <w:p>
            <w:pPr>
              <w:spacing w:before="0" w:after="0"/>
            </w:pPr>
            <w:r>
              <w:t>Verputz </w:t>
            </w:r>
          </w:p>
          <w:p>
            <w:pPr>
              <w:spacing w:before="0" w:after="0"/>
            </w:pPr>
            <w:r>
              <w:t>Decke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1329316341" name="847e04b0-9557-11f0-b4ae-550f2b74adc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903147911" name="847e04b0-9557-11f0-b4ae-550f2b74adca.jpg"/>
                          <pic:cNvPicPr/>
                        </pic:nvPicPr>
                        <pic:blipFill>
                          <a:blip r:embed="rId2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1404199602" name="87619ca0-9557-11f0-b4ae-550f2b74adc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543338366" name="87619ca0-9557-11f0-b4ae-550f2b74adca.jpg"/>
                          <pic:cNvPicPr/>
                        </pic:nvPicPr>
                        <pic:blipFill>
                          <a:blip r:embed="rId2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MaP-12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Bad und WC</w:t>
            </w:r>
          </w:p>
          <w:p>
            <w:pPr>
              <w:spacing w:before="0" w:after="0"/>
            </w:pPr>
            <w:r>
              <w:t>OG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VM-11</w:t>
            </w:r>
          </w:p>
          <w:p>
            <w:pPr>
              <w:spacing w:before="0" w:after="0"/>
            </w:pPr>
            <w:r>
              <w:t>Sockelkleber </w:t>
            </w:r>
          </w:p>
          <w:p>
            <w:pPr>
              <w:spacing w:before="0" w:after="0"/>
            </w:pPr>
            <w:r>
              <w:t>schwarz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921252648" name="f98965b0-9557-11f0-b4ae-550f2b74adc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606881708" name="f98965b0-9557-11f0-b4ae-550f2b74adca.jpg"/>
                          <pic:cNvPicPr/>
                        </pic:nvPicPr>
                        <pic:blipFill>
                          <a:blip r:embed="rId2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884071829" name="fdb6e2c0-9557-11f0-b4ae-550f2b74adc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300911407" name="fdb6e2c0-9557-11f0-b4ae-550f2b74adca.jpg"/>
                          <pic:cNvPicPr/>
                        </pic:nvPicPr>
                        <pic:blipFill>
                          <a:blip r:embed="rId2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MaP-13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Anbau</w:t>
            </w:r>
          </w:p>
          <w:p>
            <w:pPr>
              <w:spacing w:before="0" w:after="0"/>
            </w:pPr>
            <w:r>
              <w:t>EG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VM-13</w:t>
            </w:r>
          </w:p>
          <w:p>
            <w:pPr>
              <w:spacing w:before="0" w:after="0"/>
            </w:pPr>
            <w:r>
              <w:t>LAP</w:t>
            </w:r>
          </w:p>
          <w:p>
            <w:pPr>
              <w:spacing w:before="0" w:after="0"/>
            </w:pPr>
            <w:r>
              <w:t>Deckenpanelen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1155488677" name="3c4438d0-9558-11f0-b4ae-550f2b74adc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511304403" name="3c4438d0-9558-11f0-b4ae-550f2b74adca.jpg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346771708" name="3fc6cfe0-9558-11f0-b4ae-550f2b74adc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525747738" name="3fc6cfe0-9558-11f0-b4ae-550f2b74adca.jpg"/>
                          <pic:cNvPicPr/>
                        </pic:nvPicPr>
                        <pic:blipFill>
                          <a:blip r:embed="rId2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MaP-14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Anbau</w:t>
            </w:r>
          </w:p>
          <w:p>
            <w:pPr>
              <w:spacing w:before="0" w:after="0"/>
            </w:pPr>
            <w:r>
              <w:t>EG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VM-14</w:t>
            </w:r>
          </w:p>
          <w:p>
            <w:pPr>
              <w:spacing w:before="0" w:after="0"/>
            </w:pPr>
            <w:r>
              <w:t>Teppichkleber </w:t>
            </w:r>
          </w:p>
          <w:p>
            <w:pPr>
              <w:spacing w:before="0" w:after="0"/>
            </w:pPr>
            <w:r>
              <w:t>Boden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695167847" name="468494c0-9558-11f0-b4ae-550f2b74adc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722743672" name="468494c0-9558-11f0-b4ae-550f2b74adca.jpg"/>
                          <pic:cNvPicPr/>
                        </pic:nvPicPr>
                        <pic:blipFill>
                          <a:blip r:embed="rId3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2067660157" name="494d78c0-9558-11f0-b4ae-550f2b74adc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56339791" name="494d78c0-9558-11f0-b4ae-550f2b74adca.jpg"/>
                          <pic:cNvPicPr/>
                        </pic:nvPicPr>
                        <pic:blipFill>
                          <a:blip r:embed="rId3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MaP-15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Küche</w:t>
            </w:r>
          </w:p>
          <w:p>
            <w:pPr>
              <w:spacing w:before="0" w:after="0"/>
            </w:pPr>
            <w:r>
              <w:t>EG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VM-9</w:t>
            </w:r>
          </w:p>
          <w:p>
            <w:pPr>
              <w:spacing w:before="0" w:after="0"/>
            </w:pPr>
            <w:r>
              <w:t>Fliesenkleber </w:t>
            </w:r>
          </w:p>
          <w:p>
            <w:pPr>
              <w:spacing w:before="0" w:after="0"/>
            </w:pPr>
            <w:r>
              <w:t>Wand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33651055" name="5289f940-9558-11f0-b4ae-550f2b74adc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481616900" name="5289f940-9558-11f0-b4ae-550f2b74adca.jpg"/>
                          <pic:cNvPicPr/>
                        </pic:nvPicPr>
                        <pic:blipFill>
                          <a:blip r:embed="rId3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1340086280" name="5568d640-9558-11f0-b4ae-550f2b74adc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454388990" name="5568d640-9558-11f0-b4ae-550f2b74adca.jpg"/>
                          <pic:cNvPicPr/>
                        </pic:nvPicPr>
                        <pic:blipFill>
                          <a:blip r:embed="rId3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MaP-16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Wohnzimmer </w:t>
            </w:r>
          </w:p>
          <w:p>
            <w:pPr>
              <w:spacing w:before="0" w:after="0"/>
            </w:pPr>
            <w:r>
              <w:t>EG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VM-15</w:t>
            </w:r>
          </w:p>
          <w:p>
            <w:pPr>
              <w:spacing w:before="0" w:after="0"/>
            </w:pPr>
            <w:r>
              <w:t>(elastische) Bodenbeläge</w:t>
            </w:r>
          </w:p>
          <w:p>
            <w:pPr>
              <w:spacing w:before="0" w:after="0"/>
            </w:pPr>
            <w:r>
              <w:t>Boden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553605875" name="647e60f0-9558-11f0-b4ae-550f2b74adc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121945372" name="647e60f0-9558-11f0-b4ae-550f2b74adca.jpg"/>
                          <pic:cNvPicPr/>
                        </pic:nvPicPr>
                        <pic:blipFill>
                          <a:blip r:embed="rId3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1616445802" name="6879d180-9558-11f0-b4ae-550f2b74adc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834036430" name="6879d180-9558-11f0-b4ae-550f2b74adca.jpg"/>
                          <pic:cNvPicPr/>
                        </pic:nvPicPr>
                        <pic:blipFill>
                          <a:blip r:embed="rId3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MaP-17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Wohnzimmer </w:t>
            </w:r>
          </w:p>
          <w:p>
            <w:pPr>
              <w:spacing w:before="0" w:after="0"/>
            </w:pPr>
            <w:r>
              <w:t>EG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VM-9</w:t>
            </w:r>
          </w:p>
          <w:p>
            <w:pPr>
              <w:spacing w:before="0" w:after="0"/>
            </w:pPr>
            <w:r>
              <w:t>Fliesenkleber </w:t>
            </w:r>
          </w:p>
          <w:p>
            <w:pPr>
              <w:spacing w:before="0" w:after="0"/>
            </w:pPr>
            <w:r>
              <w:t>Wand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887126966" name="6d4cb650-9558-11f0-b4ae-550f2b74adc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166342275" name="6d4cb650-9558-11f0-b4ae-550f2b74adca.jpg"/>
                          <pic:cNvPicPr/>
                        </pic:nvPicPr>
                        <pic:blipFill>
                          <a:blip r:embed="rId3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567292908" name="7202c450-9558-11f0-b4ae-550f2b74adc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602215901" name="7202c450-9558-11f0-b4ae-550f2b74adca.jpg"/>
                          <pic:cNvPicPr/>
                        </pic:nvPicPr>
                        <pic:blipFill>
                          <a:blip r:embed="rId3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MaP-18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WC</w:t>
            </w:r>
          </w:p>
          <w:p>
            <w:pPr>
              <w:spacing w:before="0" w:after="0"/>
            </w:pPr>
            <w:r>
              <w:t>EG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VM-9</w:t>
            </w:r>
          </w:p>
          <w:p>
            <w:pPr>
              <w:spacing w:before="0" w:after="0"/>
            </w:pPr>
            <w:r>
              <w:t>Fliesenkleber </w:t>
            </w:r>
          </w:p>
          <w:p>
            <w:pPr>
              <w:spacing w:before="0" w:after="0"/>
            </w:pPr>
            <w:r>
              <w:t>Wand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290564467" name="ab362b40-9558-11f0-b4ae-550f2b74adc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845047469" name="ab362b40-9558-11f0-b4ae-550f2b74adca.jpg"/>
                          <pic:cNvPicPr/>
                        </pic:nvPicPr>
                        <pic:blipFill>
                          <a:blip r:embed="rId3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852633880" name="aee68910-9558-11f0-b4ae-550f2b74adc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518987605" name="aee68910-9558-11f0-b4ae-550f2b74adca.jpg"/>
                          <pic:cNvPicPr/>
                        </pic:nvPicPr>
                        <pic:blipFill>
                          <a:blip r:embed="rId3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MaP-19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Stall</w:t>
            </w:r>
          </w:p>
          <w:p>
            <w:pPr>
              <w:spacing w:before="0" w:after="0"/>
            </w:pPr>
            <w:r>
              <w:t>EG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VM-18</w:t>
            </w:r>
          </w:p>
          <w:p>
            <w:pPr>
              <w:spacing w:before="0" w:after="0"/>
            </w:pPr>
            <w:r>
              <w:t>Rohrummantelung</w:t>
            </w:r>
          </w:p>
          <w:p>
            <w:pPr>
              <w:spacing w:before="0" w:after="0"/>
            </w:pPr>
            <w:r>
              <w:t/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1156637811" name="bf5e89f0-9558-11f0-b4ae-550f2b74adc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837562081" name="bf5e89f0-9558-11f0-b4ae-550f2b74adca.jpg"/>
                          <pic:cNvPicPr/>
                        </pic:nvPicPr>
                        <pic:blipFill>
                          <a:blip r:embed="rId4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2050922907" name="c4cf3560-9558-11f0-b4ae-550f2b74adc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67483047" name="c4cf3560-9558-11f0-b4ae-550f2b74adca.jpg"/>
                          <pic:cNvPicPr/>
                        </pic:nvPicPr>
                        <pic:blipFill>
                          <a:blip r:embed="rId4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MaP-20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Stall</w:t>
            </w:r>
          </w:p>
          <w:p>
            <w:pPr>
              <w:spacing w:before="0" w:after="0"/>
            </w:pPr>
            <w:r>
              <w:t>EG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VM-10</w:t>
            </w:r>
          </w:p>
          <w:p>
            <w:pPr>
              <w:spacing w:before="0" w:after="0"/>
            </w:pPr>
            <w:r>
              <w:t>Verputz </w:t>
            </w:r>
          </w:p>
          <w:p>
            <w:pPr>
              <w:spacing w:before="0" w:after="0"/>
            </w:pPr>
            <w:r>
              <w:t>Decke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1950639934" name="e17aafa0-9558-11f0-b4ae-550f2b74adc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665194505" name="e17aafa0-9558-11f0-b4ae-550f2b74adca.jpg"/>
                          <pic:cNvPicPr/>
                        </pic:nvPicPr>
                        <pic:blipFill>
                          <a:blip r:embed="rId4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665295174" name="e6a689e0-9558-11f0-b4ae-550f2b74adc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650206823" name="e6a689e0-9558-11f0-b4ae-550f2b74adca.jpg"/>
                          <pic:cNvPicPr/>
                        </pic:nvPicPr>
                        <pic:blipFill>
                          <a:blip r:embed="rId4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MaP-21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Stall</w:t>
            </w:r>
          </w:p>
          <w:p>
            <w:pPr>
              <w:spacing w:before="0" w:after="0"/>
            </w:pPr>
            <w:r>
              <w:t>EG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VM-5</w:t>
            </w:r>
          </w:p>
          <w:p>
            <w:pPr>
              <w:spacing w:before="0" w:after="0"/>
            </w:pPr>
            <w:r>
              <w:t>Verputz </w:t>
            </w:r>
          </w:p>
          <w:p>
            <w:pPr>
              <w:spacing w:before="0" w:after="0"/>
            </w:pPr>
            <w:r>
              <w:t>Wand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546649966" name="f92927d0-9558-11f0-b4ae-550f2b74adc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78879769" name="f92927d0-9558-11f0-b4ae-550f2b74adca.jpg"/>
                          <pic:cNvPicPr/>
                        </pic:nvPicPr>
                        <pic:blipFill>
                          <a:blip r:embed="rId4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1130311983" name="138f6d00-9559-11f0-b4ae-550f2b74adc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05501636" name="138f6d00-9559-11f0-b4ae-550f2b74adca.jpg"/>
                          <pic:cNvPicPr/>
                        </pic:nvPicPr>
                        <pic:blipFill>
                          <a:blip r:embed="rId4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MaP-22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Stall</w:t>
            </w:r>
          </w:p>
          <w:p>
            <w:pPr>
              <w:spacing w:before="0" w:after="0"/>
            </w:pPr>
            <w:r>
              <w:t>EG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VM-19</w:t>
            </w:r>
          </w:p>
          <w:p>
            <w:pPr>
              <w:spacing w:before="0" w:after="0"/>
            </w:pPr>
            <w:r>
              <w:t>Anstrich</w:t>
            </w:r>
          </w:p>
          <w:p>
            <w:pPr>
              <w:spacing w:before="0" w:after="0"/>
            </w:pPr>
            <w:r>
              <w:t>Balken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2051584415" name="53c0fd30-9559-11f0-b4ae-550f2b74adc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686952474" name="53c0fd30-9559-11f0-b4ae-550f2b74adca.jpg"/>
                          <pic:cNvPicPr/>
                        </pic:nvPicPr>
                        <pic:blipFill>
                          <a:blip r:embed="rId4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392772084" name="577070a0-9559-11f0-b4ae-550f2b74adc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984440738" name="577070a0-9559-11f0-b4ae-550f2b74adca.jpg"/>
                          <pic:cNvPicPr/>
                        </pic:nvPicPr>
                        <pic:blipFill>
                          <a:blip r:embed="rId4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</w:tbl>
    <w:sectPr>
      <w:headerReference w:type="default" r:id="rId3"/>
      <w:footerReference w:type="default" r:id="rId48"/>
      <w:pgSz w:w="16838" w:h="11906" w:orient="landscape" w:code="9"/>
      <w:pgMar w:top="1440" w:right="1440" w:bottom="1440" w:left="1440"/>
    </w:sectPr>
  </w:body>
</w:document>
</file>

<file path=word/footer.xml><?xml version="1.0" encoding="utf-8"?>
<w:ftr xmlns:w="http://schemas.openxmlformats.org/wordprocessingml/2006/main" xmlns:r="http://schemas.openxmlformats.org/officeDocument/2006/relationships" xmlns:m="http://schemas.openxmlformats.org/officeDocument/2006/math" xmlns:w14="http://schemas.microsoft.com/office/word/2010/wordml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p>
    <w:pPr>
      <w:jc w:val="right"/>
    </w:pPr>
    <w:r>
      <w:t xml:space="preserve">S. </w:t>
    </w:r>
    <w:r>
      <w:fldChar w:fldCharType="begin"/>
      <w:instrText xml:space="preserve">PAGE</w:instrText>
      <w:fldChar w:fldCharType="separate"/>
      <w:fldChar w:fldCharType="end"/>
    </w:r>
    <w:r>
      <w:t> / </w:t>
    </w:r>
    <w:r>
      <w:fldChar w:fldCharType="begin"/>
      <w:instrText xml:space="preserve">NUMPAGES</w:instrText>
      <w:fldChar w:fldCharType="separate"/>
      <w:fldChar w:fldCharType="end"/>
    </w:r>
  </w:p>
</w:ftr>
</file>

<file path=word/header.xml><?xml version="1.0" encoding="utf-8"?>
<w:hdr xmlns:w="http://schemas.openxmlformats.org/wordprocessingml/2006/main" xmlns:r="http://schemas.openxmlformats.org/officeDocument/2006/relationships" xmlns:m="http://schemas.openxmlformats.org/officeDocument/2006/math" xmlns:w14="http://schemas.microsoft.com/office/word/2010/wordml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tbl>
    <w:tblPr>
      <w:tblStyle w:val="TableGrid"/>
      <w:tblW w:w="0" w:type="auto"/>
      <w:jc w:val="center"/>
      <w:tblBorders>
        <w:top w:val="none"/>
        <w:left w:val="none"/>
        <w:bottom w:val="none"/>
        <w:right w:val="none"/>
        <w:insideH w:val="none"/>
        <w:insideV w:val="none"/>
      </w:tblBorders>
      <w:tblLook w:val="04A0"/>
    </w:tblPr>
    <w:tblGrid>
      <w:gridCol w:w="4652"/>
      <w:gridCol w:w="4652"/>
      <w:gridCol w:w="4652"/>
    </w:tblGrid>
    <w:tr>
      <w:tc>
        <w:tcPr>
          <w:tcW w:w="4652" w:type="dxa"/>
          <w:tcMar>
            <w:top w:w="0" w:type="dxa"/>
            <w:left w:w="0" w:type="dxa"/>
            <w:bottom w:w="0" w:type="dxa"/>
            <w:right w:w="0" w:type="dxa"/>
          </w:tcMar>
        </w:tcPr>
        <w:p>
          <w:pPr>
            <w:jc w:val="left"/>
          </w:pPr>
          <w:r>
            <w:t>Unterzelgstrasse 36 Unterzelgstrasse 36, 5612 Villmergen, Schweiz</w:t>
          </w:r>
        </w:p>
        <w:p>
          <w:pPr>
            <w:spacing w:before="0" w:after="0"/>
          </w:pPr>
          <w:r>
            <w:t>492</w:t>
          </w:r>
        </w:p>
        <w:p>
          <w:r>
            <w:fldChar w:fldCharType="begin"/>
          </w:r>
          <w:r>
            <w:t xml:space="preserve">TIME \@ "DD.MM.YYYY"</w:t>
          </w:r>
          <w:r>
            <w:fldChar w:fldCharType="separate"/>
          </w:r>
          <w:r>
            <w:fldChar w:fldCharType="end"/>
          </w:r>
        </w:p>
      </w:tc>
      <w:tc>
        <w:tcPr>
          <w:tcW w:w="4652" w:type="dxa"/>
        </w:tcPr>
        <w:p>
          <w:pPr>
            <w:jc w:val="center"/>
          </w:pPr>
          <w:r>
            <w:rPr>
              <w:b w:val="true"/>
            </w:rPr>
            <w:t xml:space="preserve">Liste der Einzelproben</w:t>
          </w:r>
        </w:p>
      </w:tc>
      <w:tc>
        <w:tcPr>
          <w:tcW w:w="4652" w:type="dxa"/>
        </w:tcPr>
        <w:p>
          <w:pPr>
            <w:jc w:val="right"/>
          </w:pPr>
        </w:p>
      </w:tc>
    </w:tr>
  </w:tbl>
  <w:p>
    <w:r/>
  </w:p>
</w:hdr>
</file>

<file path=word/settings.xml><?xml version="1.0" encoding="utf-8"?>
<w:settings xmlns:w="http://schemas.openxmlformats.org/wordprocessingml/2006/main" xmlns:r="http://schemas.openxmlformats.org/officeDocument/2006/relationships" xmlns:m="http://schemas.openxmlformats.org/officeDocument/2006/math" xmlns:w14="http://schemas.microsoft.com/office/word/2010/wordml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 mc:Ignorable="">
  <w:compat>
    <w:compatSetting w:name="overrideTableStyleFontSizeAndJustification" w:uri="http://schemas.microsoft.com/office/word" w:val="1"/>
  </w:compat>
</w:settings>
</file>

<file path=word/styles.xml><?xml version="1.0" encoding="utf-8"?>
<w:styles xmlns:w="http://schemas.openxmlformats.org/wordprocessingml/2006/main" xmlns:r="http://schemas.openxmlformats.org/officeDocument/2006/relationships" xmlns:m="http://schemas.openxmlformats.org/officeDocument/2006/math" xmlns:w14="http://schemas.microsoft.com/office/word/2010/wordml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docDefaults>
    <w:rPrDefault>
      <w:rPr>
        <w:rFonts w:asciiTheme="minorHAnsi" w:hAnsiTheme="minorHAnsi" w:eastAsia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false" w:defUIPriority="99" w:defSemiHidden="true" w:defUnhideWhenUsed="true" w:defQFormat="false" w:count="267">
    <w:lsdException w:name="Normal" w:uiPriority="0" w:semiHidden="false" w:unhideWhenUsed="false" w:qFormat="true"/>
    <w:lsdException w:name="heading 1" w:uiPriority="9" w:semiHidden="false" w:unhideWhenUsed="false" w:qFormat="true"/>
    <w:lsdException w:name="heading 2" w:uiPriority="9" w:qFormat="true"/>
    <w:lsdException w:name="heading 3" w:uiPriority="9" w:qFormat="true"/>
    <w:lsdException w:name="heading 4" w:uiPriority="9" w:qFormat="true"/>
    <w:lsdException w:name="Title" w:uiPriority="10" w:semiHidden="false" w:unhideWhenUsed="false" w:qFormat="true"/>
    <w:lsdException w:name="Default Paragraph Font" w:uiPriority="1"/>
    <w:lsdException w:name="Subtitle" w:uiPriority="11" w:semiHidden="false" w:unhideWhenUsed="false" w:qFormat="true"/>
    <w:lsdException w:name="Emphasis" w:uiPriority="20" w:semiHidden="false" w:unhideWhenUsed="false" w:qFormat="true"/>
    <w:lsdException w:name="Table Grid" w:uiPriority="59" w:semiHidden="false" w:unhideWhenUsed="false"/>
  </w:latentStyles>
  <w:style w:type="paragraph" w:styleId="Normal" w:default="true">
    <w:name w:val="Normal"/>
    <w:qFormat/>
    <w:rsid w:val="004A3277"/>
    <w:rPr>
      <w:sz w:val="20"/>
      <w:szCs w:val="20"/>
    </w:rPr>
  </w:style>
  <w:style w:type="paragraph" w:styleId="Heading1">
    <w:name w:val="heading 1"/>
    <w:basedOn w:val="Normal"/>
    <w:next w:val="Normal"/>
    <w:link w:val="Heading1Char"/>
    <w:uiPriority w:val="9"/>
    <w:qFormat/>
    <w:rsid w:val="00841CD9"/>
    <w:pPr>
      <w:keepNext/>
      <w:keepLines/>
      <w:spacing w:before="480"/>
      <w:outlineLvl w:val="0"/>
    </w:pPr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841CD9"/>
    <w:pPr>
      <w:keepNext/>
      <w:keepLines/>
      <w:spacing w:before="200"/>
      <w:outlineLvl w:val="1"/>
    </w:pPr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841CD9"/>
    <w:pPr>
      <w:keepNext/>
      <w:keepLines/>
      <w:spacing w:before="200"/>
      <w:outlineLvl w:val="2"/>
    </w:pPr>
    <w:rPr>
      <w:rFonts w:asciiTheme="majorHAnsi" w:hAnsiTheme="majorHAnsi" w:eastAsiaTheme="majorEastAsia" w:cstheme="majorBidi"/>
      <w:b/>
      <w:bCs/>
      <w:color w:val="4F81BD" w:themeColor="accent1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841CD9"/>
    <w:pPr>
      <w:keepNext/>
      <w:keepLines/>
      <w:spacing w:before="200"/>
      <w:outlineLvl w:val="3"/>
    </w:pPr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character" w:styleId="DefaultParagraphFont" w:default="true">
    <w:name w:val="Default Paragraph Font"/>
    <w:uiPriority w:val="1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841CD9"/>
    <w:pPr>
      <w:tabs>
        <w:tab w:val="center" w:pos="4680"/>
        <w:tab w:val="right" w:pos="9360"/>
      </w:tabs>
    </w:pPr>
  </w:style>
  <w:style w:type="character" w:styleId="HeaderChar" w:customStyle="true">
    <w:name w:val="Header Char"/>
    <w:basedOn w:val="DefaultParagraphFont"/>
    <w:link w:val="Header"/>
    <w:uiPriority w:val="99"/>
    <w:rsid w:val="00841CD9"/>
  </w:style>
  <w:style w:type="character" w:styleId="Heading1Char" w:customStyle="true">
    <w:name w:val="Heading 1 Char"/>
    <w:basedOn w:val="DefaultParagraphFont"/>
    <w:link w:val="Heading1"/>
    <w:uiPriority w:val="9"/>
    <w:rsid w:val="00841CD9"/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character" w:styleId="Heading2Char" w:customStyle="true">
    <w:name w:val="Heading 2 Char"/>
    <w:basedOn w:val="DefaultParagraphFont"/>
    <w:link w:val="Heading2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character" w:styleId="Heading3Char" w:customStyle="true">
    <w:name w:val="Heading 3 Char"/>
    <w:basedOn w:val="DefaultParagraphFont"/>
    <w:link w:val="Heading3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</w:rPr>
  </w:style>
  <w:style w:type="character" w:styleId="Heading4Char" w:customStyle="true">
    <w:name w:val="Heading 4 Char"/>
    <w:basedOn w:val="DefaultParagraphFont"/>
    <w:link w:val="Heading4"/>
    <w:uiPriority w:val="9"/>
    <w:rsid w:val="00841CD9"/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paragraph" w:styleId="NormalIndent">
    <w:name w:val="Normal Indent"/>
    <w:basedOn w:val="Normal"/>
    <w:uiPriority w:val="99"/>
    <w:unhideWhenUsed/>
    <w:rsid w:val="00841CD9"/>
    <w:pPr>
      <w:ind w:left="720"/>
    </w:pPr>
  </w:style>
  <w:style w:type="paragraph" w:styleId="Subtitle">
    <w:name w:val="Subtitle"/>
    <w:basedOn w:val="Normal"/>
    <w:next w:val="Normal"/>
    <w:link w:val="SubtitleChar"/>
    <w:uiPriority w:val="11"/>
    <w:qFormat/>
    <w:rsid w:val="00841CD9"/>
    <w:pPr>
      <w:numPr>
        <w:ilvl w:val="1"/>
      </w:numPr>
      <w:ind w:left="86"/>
    </w:pPr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character" w:styleId="SubtitleChar" w:customStyle="true">
    <w:name w:val="Subtitle Char"/>
    <w:basedOn w:val="DefaultParagraphFont"/>
    <w:link w:val="Subtitle"/>
    <w:uiPriority w:val="11"/>
    <w:rsid w:val="00841CD9"/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paragraph" w:styleId="Title">
    <w:name w:val="Title"/>
    <w:basedOn w:val="Normal"/>
    <w:next w:val="Normal"/>
    <w:link w:val="TitleChar"/>
    <w:uiPriority w:val="10"/>
    <w:qFormat/>
    <w:rsid w:val="00841CD9"/>
    <w:pPr>
      <w:pBdr>
        <w:bottom w:val="single" w:color="4F81BD" w:themeColor="accent1" w:sz="8" w:space="4"/>
      </w:pBdr>
      <w:spacing w:after="300"/>
      <w:contextualSpacing/>
    </w:pPr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TitleChar" w:customStyle="true">
    <w:name w:val="Title Char"/>
    <w:basedOn w:val="DefaultParagraphFont"/>
    <w:link w:val="Title"/>
    <w:uiPriority w:val="10"/>
    <w:rsid w:val="00841CD9"/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Emphasis">
    <w:name w:val="Emphasis"/>
    <w:basedOn w:val="DefaultParagraphFont"/>
    <w:uiPriority w:val="20"/>
    <w:qFormat/>
    <w:rsid w:val="00D1197D"/>
    <w:rPr>
      <w:i/>
      <w:iCs/>
    </w:rPr>
  </w:style>
  <w:style w:type="character" w:styleId="Hyperlink">
    <w:name w:val="Hyperlink"/>
    <w:basedOn w:val="DefaultParagraphFont"/>
    <w:uiPriority w:val="99"/>
    <w:unhideWhenUsed/>
    <w:rPr>
      <w:color w:val="0000FF" w:themeColor="hyperlink"/>
      <w:u w:val="single"/>
    </w:rPr>
  </w:style>
  <w:style w:type="table" w:styleId="TableGrid">
    <w:name w:val="Table Grid"/>
    <w:basedOn w:val="TableNormal"/>
    <w:uiPriority w:val="59"/>
    <w:pPr>
      <w:spacing w:after="0" w:line="240" w:lineRule="auto"/>
    </w:pPr>
    <w:tblPr>
      <w:tblInd w:w="0" w:type="dxa"/>
      <w:tblBorders>
        <w:top w:val="single" w:color="000000" w:themeColor="text1" w:sz="4" w:space="0"/>
        <w:left w:val="single" w:color="000000" w:themeColor="text1" w:sz="4" w:space="0"/>
        <w:bottom w:val="single" w:color="000000" w:themeColor="text1" w:sz="4" w:space="0"/>
        <w:right w:val="single" w:color="000000" w:themeColor="text1" w:sz="4" w:space="0"/>
        <w:insideH w:val="single" w:color="000000" w:themeColor="text1" w:sz="4" w:space="0"/>
        <w:insideV w:val="single" w:color="000000" w:themeColor="text1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TableNormal" w:default="tru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paragraph" w:styleId="Caption">
    <w:name w:val="caption"/>
    <w:basedOn w:val="Normal"/>
    <w:next w:val="Normal"/>
    <w:uiPriority w:val="35"/>
    <w:semiHidden/>
    <w:unhideWhenUsed/>
    <w:qFormat/>
    <w:rsid w:val="007109C0"/>
    <w:pPr>
      <w:spacing w:line="240" w:lineRule="auto"/>
    </w:pPr>
    <w:rPr>
      <w:b/>
      <w:bCs/>
      <w:color w:val="4F81BD" w:themeColor="accent1"/>
      <w:sz w:val="18"/>
      <w:szCs w:val="18"/>
    </w:rPr>
  </w:style>
</w:styles>
</file>

<file path=word/_rels/document.xml.rels><?xml version="1.0" encoding="UTF-8" standalone="yes"?>
<Relationships xmlns="http://schemas.openxmlformats.org/package/2006/relationships">
    <Relationship Target="styles.xml" Type="http://schemas.openxmlformats.org/officeDocument/2006/relationships/styles" Id="rId1"/>
    <Relationship Target="settings.xml" Type="http://schemas.openxmlformats.org/officeDocument/2006/relationships/settings" Id="rId2"/>
    <Relationship Target="header.xml" Type="http://schemas.openxmlformats.org/officeDocument/2006/relationships/header" Id="rId3"/>
    <Relationship Target="media/document_image_rId4.jpeg" Type="http://schemas.openxmlformats.org/officeDocument/2006/relationships/image" Id="rId4"/>
    <Relationship Target="media/document_image_rId5.jpeg" Type="http://schemas.openxmlformats.org/officeDocument/2006/relationships/image" Id="rId5"/>
    <Relationship Target="media/document_image_rId6.jpeg" Type="http://schemas.openxmlformats.org/officeDocument/2006/relationships/image" Id="rId6"/>
    <Relationship Target="media/document_image_rId7.jpeg" Type="http://schemas.openxmlformats.org/officeDocument/2006/relationships/image" Id="rId7"/>
    <Relationship Target="media/document_image_rId8.jpeg" Type="http://schemas.openxmlformats.org/officeDocument/2006/relationships/image" Id="rId8"/>
    <Relationship Target="media/document_image_rId9.jpeg" Type="http://schemas.openxmlformats.org/officeDocument/2006/relationships/image" Id="rId9"/>
    <Relationship Target="media/document_image_rId10.jpeg" Type="http://schemas.openxmlformats.org/officeDocument/2006/relationships/image" Id="rId10"/>
    <Relationship Target="media/document_image_rId11.jpeg" Type="http://schemas.openxmlformats.org/officeDocument/2006/relationships/image" Id="rId11"/>
    <Relationship Target="media/document_image_rId12.jpeg" Type="http://schemas.openxmlformats.org/officeDocument/2006/relationships/image" Id="rId12"/>
    <Relationship Target="media/document_image_rId13.jpeg" Type="http://schemas.openxmlformats.org/officeDocument/2006/relationships/image" Id="rId13"/>
    <Relationship Target="media/document_image_rId14.jpeg" Type="http://schemas.openxmlformats.org/officeDocument/2006/relationships/image" Id="rId14"/>
    <Relationship Target="media/document_image_rId15.jpeg" Type="http://schemas.openxmlformats.org/officeDocument/2006/relationships/image" Id="rId15"/>
    <Relationship Target="media/document_image_rId16.jpeg" Type="http://schemas.openxmlformats.org/officeDocument/2006/relationships/image" Id="rId16"/>
    <Relationship Target="media/document_image_rId17.jpeg" Type="http://schemas.openxmlformats.org/officeDocument/2006/relationships/image" Id="rId17"/>
    <Relationship Target="media/document_image_rId18.jpeg" Type="http://schemas.openxmlformats.org/officeDocument/2006/relationships/image" Id="rId18"/>
    <Relationship Target="media/document_image_rId19.jpeg" Type="http://schemas.openxmlformats.org/officeDocument/2006/relationships/image" Id="rId19"/>
    <Relationship Target="media/document_image_rId20.jpeg" Type="http://schemas.openxmlformats.org/officeDocument/2006/relationships/image" Id="rId20"/>
    <Relationship Target="media/document_image_rId21.jpeg" Type="http://schemas.openxmlformats.org/officeDocument/2006/relationships/image" Id="rId21"/>
    <Relationship Target="media/document_image_rId22.jpeg" Type="http://schemas.openxmlformats.org/officeDocument/2006/relationships/image" Id="rId22"/>
    <Relationship Target="media/document_image_rId23.jpeg" Type="http://schemas.openxmlformats.org/officeDocument/2006/relationships/image" Id="rId23"/>
    <Relationship Target="media/document_image_rId24.jpeg" Type="http://schemas.openxmlformats.org/officeDocument/2006/relationships/image" Id="rId24"/>
    <Relationship Target="media/document_image_rId25.jpeg" Type="http://schemas.openxmlformats.org/officeDocument/2006/relationships/image" Id="rId25"/>
    <Relationship Target="media/document_image_rId26.jpeg" Type="http://schemas.openxmlformats.org/officeDocument/2006/relationships/image" Id="rId26"/>
    <Relationship Target="media/document_image_rId27.jpeg" Type="http://schemas.openxmlformats.org/officeDocument/2006/relationships/image" Id="rId27"/>
    <Relationship Target="media/document_image_rId28.jpeg" Type="http://schemas.openxmlformats.org/officeDocument/2006/relationships/image" Id="rId28"/>
    <Relationship Target="media/document_image_rId29.jpeg" Type="http://schemas.openxmlformats.org/officeDocument/2006/relationships/image" Id="rId29"/>
    <Relationship Target="media/document_image_rId30.jpeg" Type="http://schemas.openxmlformats.org/officeDocument/2006/relationships/image" Id="rId30"/>
    <Relationship Target="media/document_image_rId31.jpeg" Type="http://schemas.openxmlformats.org/officeDocument/2006/relationships/image" Id="rId31"/>
    <Relationship Target="media/document_image_rId32.jpeg" Type="http://schemas.openxmlformats.org/officeDocument/2006/relationships/image" Id="rId32"/>
    <Relationship Target="media/document_image_rId33.jpeg" Type="http://schemas.openxmlformats.org/officeDocument/2006/relationships/image" Id="rId33"/>
    <Relationship Target="media/document_image_rId34.jpeg" Type="http://schemas.openxmlformats.org/officeDocument/2006/relationships/image" Id="rId34"/>
    <Relationship Target="media/document_image_rId35.jpeg" Type="http://schemas.openxmlformats.org/officeDocument/2006/relationships/image" Id="rId35"/>
    <Relationship Target="media/document_image_rId36.jpeg" Type="http://schemas.openxmlformats.org/officeDocument/2006/relationships/image" Id="rId36"/>
    <Relationship Target="media/document_image_rId37.jpeg" Type="http://schemas.openxmlformats.org/officeDocument/2006/relationships/image" Id="rId37"/>
    <Relationship Target="media/document_image_rId38.jpeg" Type="http://schemas.openxmlformats.org/officeDocument/2006/relationships/image" Id="rId38"/>
    <Relationship Target="media/document_image_rId39.jpeg" Type="http://schemas.openxmlformats.org/officeDocument/2006/relationships/image" Id="rId39"/>
    <Relationship Target="media/document_image_rId40.jpeg" Type="http://schemas.openxmlformats.org/officeDocument/2006/relationships/image" Id="rId40"/>
    <Relationship Target="media/document_image_rId41.jpeg" Type="http://schemas.openxmlformats.org/officeDocument/2006/relationships/image" Id="rId41"/>
    <Relationship Target="media/document_image_rId42.jpeg" Type="http://schemas.openxmlformats.org/officeDocument/2006/relationships/image" Id="rId42"/>
    <Relationship Target="media/document_image_rId43.jpeg" Type="http://schemas.openxmlformats.org/officeDocument/2006/relationships/image" Id="rId43"/>
    <Relationship Target="media/document_image_rId44.jpeg" Type="http://schemas.openxmlformats.org/officeDocument/2006/relationships/image" Id="rId44"/>
    <Relationship Target="media/document_image_rId45.jpeg" Type="http://schemas.openxmlformats.org/officeDocument/2006/relationships/image" Id="rId45"/>
    <Relationship Target="media/document_image_rId46.jpeg" Type="http://schemas.openxmlformats.org/officeDocument/2006/relationships/image" Id="rId46"/>
    <Relationship Target="media/document_image_rId47.jpeg" Type="http://schemas.openxmlformats.org/officeDocument/2006/relationships/image" Id="rId47"/>
    <Relationship Target="footer.xml" Type="http://schemas.openxmlformats.org/officeDocument/2006/relationships/footer" Id="rId48"/>
</Relationships>

</file>

<file path=docProps/app.xml><?xml version="1.0" encoding="utf-8"?>
<properties:Properties xmlns:properties="http://schemas.openxmlformats.org/officeDocument/2006/extended-properties" xmlns:vt="http://schemas.openxmlformats.org/officeDocument/2006/docPropsVTypes"/>
</file>

<file path=docProps/core.xml><?xml version="1.0" encoding="utf-8"?>
<cp:coreProperties xmlns:cp="http://schemas.openxmlformats.org/package/2006/metadata/core-properties" xmlns:dcterms="http://purl.org/dc/terms/" xmlns:dc="http://purl.org/dc/elements/1.1/"/>
</file>