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Luftschutzraum </w:t>
            </w:r>
          </w:p>
          <w:p>
            <w:pPr>
              <w:spacing w:before="0" w:after="0"/>
            </w:pPr>
            <w:r>
              <w:t>UG A020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spezielle Anstrich-, Beschichtungsstoffe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6610369" name="afc78660-8d59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3634757" name="afc78660-8d59-11f0-8af3-477e6cb2b6a3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9124862" name="b53db010-8d59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2126995" name="b53db010-8d59-11f0-8af3-477e6cb2b6a3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Spielraum </w:t>
            </w:r>
          </w:p>
          <w:p>
            <w:pPr>
              <w:spacing w:before="0" w:after="0"/>
            </w:pPr>
            <w:r>
              <w:t>UG A019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0137535" name="0d930f80-8d5a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1120123" name="0d930f80-8d5a-11f0-8af3-477e6cb2b6a3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968564" name="4c5ea710-8d5a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699762" name="4c5ea710-8d5a-11f0-8af3-477e6cb2b6a3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UG- DG A000-A200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3908103" name="8f91f3a0-8d5c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8157086" name="8f91f3a0-8d5c-11f0-8af3-477e6cb2b6a3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3633070" name="756f3530-8d5e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8760218" name="756f3530-8d5e-11f0-8af3-477e6cb2b6a3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UG- DG A000-A200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9704506" name="e55c6270-8d5c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5310438" name="e55c6270-8d5c-11f0-8af3-477e6cb2b6a3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969902" name="ead4d610-8d5c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361424" name="ead4d610-8d5c-11f0-8af3-477e6cb2b6a3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UG- DG A000-A200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7490785" name="66003550-8d5d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447592" name="66003550-8d5d-11f0-8af3-477e6cb2b6a3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9641381" name="6e605f90-8d5d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355355" name="6e605f90-8d5d-11f0-8af3-477e6cb2b6a3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Lüftungsraum / Lagerraum </w:t>
            </w:r>
          </w:p>
          <w:p>
            <w:pPr>
              <w:spacing w:before="0" w:after="0"/>
            </w:pPr>
            <w:r>
              <w:t>UG A006 - A005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VM-34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6876933" name="4d11bbb0-8d60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3315648" name="4d11bbb0-8d60-11f0-8af3-477e6cb2b6a3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5513622" name="523bc130-8d60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8231799" name="523bc130-8d60-11f0-8af3-477e6cb2b6a3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Feuchtkeller / Entsorgung </w:t>
            </w:r>
          </w:p>
          <w:p>
            <w:pPr>
              <w:spacing w:before="0" w:after="0"/>
            </w:pPr>
            <w:r>
              <w:t>UG A014 - A013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6471262" name="b1ee32c0-8d60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506139" name="b1ee32c0-8d60-11f0-8af3-477e6cb2b6a3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6003225" name="b66d5240-8d60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6565299" name="b66d5240-8d60-11f0-8af3-477e6cb2b6a3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Korridor Treppe </w:t>
            </w:r>
          </w:p>
          <w:p>
            <w:pPr>
              <w:spacing w:before="0" w:after="0"/>
            </w:pPr>
            <w:r>
              <w:t>UG A008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9706915" name="ef39c490-8d61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2437214" name="ef39c490-8d61-11f0-8af3-477e6cb2b6a3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2550652" name="f55492b0-8d61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6691048" name="f55492b0-8d61-11f0-8af3-477e6cb2b6a3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Vorratsraum </w:t>
            </w:r>
          </w:p>
          <w:p>
            <w:pPr>
              <w:spacing w:before="0" w:after="0"/>
            </w:pPr>
            <w:r>
              <w:t>UG A012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0207616" name="4e813f50-8d62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0710327" name="4e813f50-8d62-11f0-8af3-477e6cb2b6a3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9958020" name="5e751c10-8d62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211990" name="5e751c10-8d62-11f0-8af3-477e6cb2b6a3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Vorratsraum </w:t>
            </w:r>
          </w:p>
          <w:p>
            <w:pPr>
              <w:spacing w:before="0" w:after="0"/>
            </w:pPr>
            <w:r>
              <w:t>UG A012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5961894" name="0ced6a90-8d63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6569150" name="0ced6a90-8d63-11f0-8af3-477e6cb2b6a3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3420753" name="150d3070-8d63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6168796" name="150d3070-8d63-11f0-8af3-477e6cb2b6a3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Heizung </w:t>
            </w:r>
          </w:p>
          <w:p>
            <w:pPr>
              <w:spacing w:before="0" w:after="0"/>
            </w:pPr>
            <w:r>
              <w:t>UG A007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3099644" name="6d8a6dc0-8d64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8710919" name="6d8a6dc0-8d64-11f0-8af3-477e6cb2b6a3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42989663" name="773148d0-8d64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4732371" name="773148d0-8d64-11f0-8af3-477e6cb2b6a3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Heizung </w:t>
            </w:r>
          </w:p>
          <w:p>
            <w:pPr>
              <w:spacing w:before="0" w:after="0"/>
            </w:pPr>
            <w:r>
              <w:t>UG A007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5290355" name="a3812040-8d64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6633927" name="a3812040-8d64-11f0-8af3-477e6cb2b6a3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8882857" name="a9bb3630-8d64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2985224" name="a9bb3630-8d64-11f0-8af3-477e6cb2b6a3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Korridor Treppe /WC </w:t>
            </w:r>
          </w:p>
          <w:p>
            <w:pPr>
              <w:spacing w:before="0" w:after="0"/>
            </w:pPr>
            <w:r>
              <w:t>UG- EG  A008 A107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7535095" name="05a09a30-8d65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2623839" name="05a09a30-8d65-11f0-8af3-477e6cb2b6a3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1385704" name="1208df30-8d65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0793493" name="1208df30-8d65-11f0-8af3-477e6cb2b6a3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A107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6800641" name="c177c2b0-8d65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9139594" name="c177c2b0-8d65-11f0-8af3-477e6cb2b6a3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5292152" name="cabf66c0-8d65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0873051" name="cabf66c0-8d65-11f0-8af3-477e6cb2b6a3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A107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1809737" name="24cb28c0-8d66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3878816" name="24cb28c0-8d66-11f0-8af3-477e6cb2b6a3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7886684" name="298f6790-8d66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1723486" name="298f6790-8d66-11f0-8af3-477e6cb2b6a3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Korridor Treppe </w:t>
            </w:r>
          </w:p>
          <w:p>
            <w:pPr>
              <w:spacing w:before="0" w:after="0"/>
            </w:pPr>
            <w:r>
              <w:t>UG A008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7463961" name="594aa490-8d66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9935620" name="594aa490-8d66-11f0-8af3-477e6cb2b6a3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9034072" name="69f52720-8d66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8844989" name="69f52720-8d66-11f0-8af3-477e6cb2b6a3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A104 A103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4433341" name="7af611a0-8d67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9298097" name="7af611a0-8d67-11f0-8af3-477e6cb2b6a3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2442428" name="7dfc73d0-8d67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1218508" name="7dfc73d0-8d67-11f0-8af3-477e6cb2b6a3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A104 A103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4669591" name="c8a5ce30-8d68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0585051" name="c8a5ce30-8d68-11f0-8af3-477e6cb2b6a3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6374465" name="ce7fc2c0-8d68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1792720" name="ce7fc2c0-8d68-11f0-8af3-477e6cb2b6a3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A104 A103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0952911" name="624ecfa0-8d69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7323333" name="624ecfa0-8d69-11f0-8af3-477e6cb2b6a3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9506316" name="6bb2d550-8d69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4762966" name="6bb2d550-8d69-11f0-8af3-477e6cb2b6a3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A104 A103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0274087" name="7a646e10-8d69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5532831" name="7a646e10-8d69-11f0-8af3-477e6cb2b6a3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6895311" name="817275d0-8d69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0040624" name="817275d0-8d69-11f0-8af3-477e6cb2b6a3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Sitzungszimmer 4 </w:t>
            </w:r>
          </w:p>
          <w:p>
            <w:pPr>
              <w:spacing w:before="0" w:after="0"/>
            </w:pPr>
            <w:r>
              <w:t>EG A123 A 125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0157932" name="337b96c0-8d6b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803481" name="337b96c0-8d6b-11f0-8af3-477e6cb2b6a3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9343247" name="4a631570-8d6b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4062733" name="4a631570-8d6b-11f0-8af3-477e6cb2b6a3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Sitzungszimmer 4 </w:t>
            </w:r>
          </w:p>
          <w:p>
            <w:pPr>
              <w:spacing w:before="0" w:after="0"/>
            </w:pPr>
            <w:r>
              <w:t>EG A123 A 125</w:t>
            </w:r>
          </w:p>
          <w:p>
            <w:pPr>
              <w:spacing w:before="0" w:after="0"/>
            </w:pPr>
            <w:r>
              <w:t>Waschbecken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0588296" name="cee81a20-8d6b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3420680" name="cee81a20-8d6b-11f0-8af3-477e6cb2b6a3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9530496" name="13b63ce0-8d6c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9273140" name="13b63ce0-8d6c-11f0-8af3-477e6cb2b6a3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Werkstatt </w:t>
            </w:r>
          </w:p>
          <w:p>
            <w:pPr>
              <w:spacing w:before="0" w:after="0"/>
            </w:pPr>
            <w:r>
              <w:t>EG A 124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Putze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3672501" name="79152a60-8d6c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8702771" name="79152a60-8d6c-11f0-8af3-477e6cb2b6a3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0390156" name="7eb54a40-8d6c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2027357" name="7eb54a40-8d6c-11f0-8af3-477e6cb2b6a3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Werkstatt </w:t>
            </w:r>
          </w:p>
          <w:p>
            <w:pPr>
              <w:spacing w:before="0" w:after="0"/>
            </w:pPr>
            <w:r>
              <w:t>EG A 124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042892" name="89d83e00-8d6c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6066492" name="89d83e00-8d6c-11f0-8af3-477e6cb2b6a3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3571314" name="a6661e20-8d6c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8925740" name="a6661e20-8d6c-11f0-8af3-477e6cb2b6a3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Korridor </w:t>
            </w:r>
          </w:p>
          <w:p>
            <w:pPr>
              <w:spacing w:before="0" w:after="0"/>
            </w:pPr>
            <w:r>
              <w:t>EG A111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Putze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0079675" name="6c7bf4e0-8d6d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3740070" name="6c7bf4e0-8d6d-11f0-8af3-477e6cb2b6a3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006475" name="76ea8cc0-8d6d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4395851" name="76ea8cc0-8d6d-11f0-8af3-477e6cb2b6a3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Korridor </w:t>
            </w:r>
          </w:p>
          <w:p>
            <w:pPr>
              <w:spacing w:before="0" w:after="0"/>
            </w:pPr>
            <w:r>
              <w:t>EG A111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Putze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2429333" name="54884b70-8d6f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1732231" name="54884b70-8d6f-11f0-8af3-477e6cb2b6a3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6208553" name="5a00e620-8d6f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0570402" name="5a00e620-8d6f-11f0-8af3-477e6cb2b6a3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Begegnungsraum </w:t>
            </w:r>
          </w:p>
          <w:p>
            <w:pPr>
              <w:spacing w:before="0" w:after="0"/>
            </w:pPr>
            <w:r>
              <w:t>EG A118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8662980" name="dd8e1d50-8d6f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4035019" name="dd8e1d50-8d6f-11f0-8af3-477e6cb2b6a3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4663960" name="e1cd74b0-8d6f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2458294" name="e1cd74b0-8d6f-11f0-8af3-477e6cb2b6a3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Begegnungsraum </w:t>
            </w:r>
          </w:p>
          <w:p>
            <w:pPr>
              <w:spacing w:before="0" w:after="0"/>
            </w:pPr>
            <w:r>
              <w:t>EG A118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Putze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1291353" name="3f810900-8d70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6426274" name="3f810900-8d70-11f0-8af3-477e6cb2b6a3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583878" name="43f9bfe0-8d70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945947" name="43f9bfe0-8d70-11f0-8af3-477e6cb2b6a3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Korridor alle Nebenräume </w:t>
            </w:r>
          </w:p>
          <w:p>
            <w:pPr>
              <w:spacing w:before="0" w:after="0"/>
            </w:pPr>
            <w:r>
              <w:t>EG A111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8946564" name="10188a70-8d71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2384519" name="10188a70-8d71-11f0-8af3-477e6cb2b6a3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8210431" name="1445b960-8d71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5619863" name="1445b960-8d71-11f0-8af3-477e6cb2b6a3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Korridor Treppe </w:t>
            </w:r>
          </w:p>
          <w:p>
            <w:pPr>
              <w:spacing w:before="0" w:after="0"/>
            </w:pPr>
            <w:r>
              <w:t>EG- DG A106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1285151" name="7e28f680-8d71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7569774" name="7e28f680-8d71-11f0-8af3-477e6cb2b6a3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1290704" name="86b19050-8d71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8551509" name="86b19050-8d71-11f0-8af3-477e6cb2b6a3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Korridor Treppe </w:t>
            </w:r>
          </w:p>
          <w:p>
            <w:pPr>
              <w:spacing w:before="0" w:after="0"/>
            </w:pPr>
            <w:r>
              <w:t>EG- DG A106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0699876" name="7ab732e0-8d72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7981962" name="7ab732e0-8d72-11f0-8af3-477e6cb2b6a3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84621" name="7e21d520-8d72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9418435" name="7e21d520-8d72-11f0-8af3-477e6cb2b6a3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Dusche </w:t>
            </w:r>
          </w:p>
          <w:p>
            <w:pPr>
              <w:spacing w:before="0" w:after="0"/>
            </w:pPr>
            <w:r>
              <w:t>1.OG + DG A 212 A310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6738751" name="edd47f80-8d72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3858104" name="edd47f80-8d72-11f0-8af3-477e6cb2b6a3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2499311" name="f24f0b20-8d72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2158473" name="f24f0b20-8d72-11f0-8af3-477e6cb2b6a3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Dusche </w:t>
            </w:r>
          </w:p>
          <w:p>
            <w:pPr>
              <w:spacing w:before="0" w:after="0"/>
            </w:pPr>
            <w:r>
              <w:t>1.OG + DG A 212 A310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7034175" name="b7513280-8d74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9181579" name="b7513280-8d74-11f0-8af3-477e6cb2b6a3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020373" name="bdcc7020-8d74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4891813" name="bdcc7020-8d74-11f0-8af3-477e6cb2b6a3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Dusche </w:t>
            </w:r>
          </w:p>
          <w:p>
            <w:pPr>
              <w:spacing w:before="0" w:after="0"/>
            </w:pPr>
            <w:r>
              <w:t>1.OG + DG A 212 A310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3461542" name="cac116a0-8d74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2948085" name="cac116a0-8d74-11f0-8af3-477e6cb2b6a3.jp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193515" name="e7c2a020-8d74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4756519" name="e7c2a020-8d74-11f0-8af3-477e6cb2b6a3.jpg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Dusche </w:t>
            </w:r>
          </w:p>
          <w:p>
            <w:pPr>
              <w:spacing w:before="0" w:after="0"/>
            </w:pPr>
            <w:r>
              <w:t>1.OG + DG A 212 A310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0168095" name="ed579c70-8d74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3936526" name="ed579c70-8d74-11f0-8af3-477e6cb2b6a3.jpg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5489384" name="f3523860-8d74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8503558" name="f3523860-8d74-11f0-8af3-477e6cb2b6a3.jpg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1</w:t>
            </w:r>
          </w:p>
          <w:p>
            <w:pPr>
              <w:spacing w:before="0" w:after="0"/>
            </w:pPr>
            <w:r>
              <w:t>1. OG A230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7634703" name="2e7d4940-8d78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3064452" name="2e7d4940-8d78-11f0-8af3-477e6cb2b6a3.jpg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7043761" name="35fd4cb0-8d78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6975134" name="35fd4cb0-8d78-11f0-8af3-477e6cb2b6a3.jpg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Zimmer  / Gang </w:t>
            </w:r>
          </w:p>
          <w:p>
            <w:pPr>
              <w:spacing w:before="0" w:after="0"/>
            </w:pPr>
            <w:r>
              <w:t>1. OG WG1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VM-30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2468996" name="ac55ee30-8d78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4708768" name="ac55ee30-8d78-11f0-8af3-477e6cb2b6a3.jpg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4181915" name="b0112170-8d78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7653959" name="b0112170-8d78-11f0-8af3-477e6cb2b6a3.jpg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DG A330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0698058" name="220b7c70-8d7a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7183728" name="220b7c70-8d7a-11f0-8af3-477e6cb2b6a3.jpg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2615438" name="27b4c410-8d7a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663315" name="27b4c410-8d7a-11f0-8af3-477e6cb2b6a3.jpg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/ WC </w:t>
            </w:r>
          </w:p>
          <w:p>
            <w:pPr>
              <w:spacing w:before="0" w:after="0"/>
            </w:pPr>
            <w:r>
              <w:t>DG A330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6151964" name="3d5802f0-8d7a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8596759" name="3d5802f0-8d7a-11f0-8af3-477e6cb2b6a3.jpg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85925" name="41eb1fa0-8d7a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6760227" name="41eb1fa0-8d7a-11f0-8af3-477e6cb2b6a3.jpg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/ Küche </w:t>
            </w:r>
          </w:p>
          <w:p>
            <w:pPr>
              <w:spacing w:before="0" w:after="0"/>
            </w:pPr>
            <w:r>
              <w:t>DG A330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2910456" name="5afc5c20-8d7a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5426733" name="5afc5c20-8d7a-11f0-8af3-477e6cb2b6a3.jpg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3183217" name="5f409580-8d7a-11f0-8af3-477e6cb2b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1754150" name="5f409580-8d7a-11f0-8af3-477e6cb2b6a3.jpg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8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Kinder und Jugendhaus  Paradis 18, 932 Mettmenstetten</w:t>
          </w:r>
        </w:p>
        <w:p>
          <w:pPr>
            <w:spacing w:before="0" w:after="0"/>
          </w:pPr>
          <w:r>
            <w:t>478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footer.xml" Type="http://schemas.openxmlformats.org/officeDocument/2006/relationships/footer" Id="rId8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