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w15="http://schemas.microsoft.com/office/word/2012/wordml" xmlns:r="http://schemas.openxmlformats.org/officeDocument/2006/relationships" xmlns:mc="http://schemas.openxmlformats.org/markup-compatibility/2006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4886022" name="84eafad0-8f16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922391" name="84eafad0-8f16-11f0-b9c0-594830fc04e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7763341" name="885d1720-8f16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962030" name="885d1720-8f16-11f0-b9c0-594830fc04e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2840490" name="16711730-8f19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9858281" name="16711730-8f19-11f0-b9c0-594830fc04e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7126329" name="19c0de70-8f19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5591109" name="19c0de70-8f19-11f0-b9c0-594830fc04e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0781246" name="b0cf5ee0-8f19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664232" name="b0cf5ee0-8f19-11f0-b9c0-594830fc04e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9131407" name="b84d22f0-8f1a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5521354" name="b84d22f0-8f1a-11f0-b9c0-594830fc04e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Scheune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5411087" name="cbe1f430-8f1a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242823" name="cbe1f430-8f1a-11f0-b9c0-594830fc04e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6296284" name="d01bcd50-8f1a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642209" name="d01bcd50-8f1a-11f0-b9c0-594830fc04e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4220308" name="4f1a0680-8f1b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410776" name="4f1a0680-8f1b-11f0-b9c0-594830fc04e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4315740" name="53f9e3a0-8f1b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079785" name="53f9e3a0-8f1b-11f0-b9c0-594830fc04e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875649" name="5f4df980-8f1b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2953779" name="5f4df980-8f1b-11f0-b9c0-594830fc04e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9656992" name="6e781da0-8f1b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52476" name="6e781da0-8f1b-11f0-b9c0-594830fc04e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0370680" name="30a5bdb0-8f1c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7610752" name="30a5bdb0-8f1c-11f0-b9c0-594830fc04e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8609034" name="3a781590-8f1c-11f0-b9c0-594830fc04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437060" name="3a781590-8f1c-11f0-b9c0-594830fc04e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1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w15="http://schemas.microsoft.com/office/word/2012/wordml" xmlns:r="http://schemas.openxmlformats.org/officeDocument/2006/relationships" xmlns:mc="http://schemas.openxmlformats.org/markup-compatibility/2006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w15="http://schemas.microsoft.com/office/word/2012/wordml" xmlns:r="http://schemas.openxmlformats.org/officeDocument/2006/relationships" xmlns:mc="http://schemas.openxmlformats.org/markup-compatibility/2006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Scheune Golfstrasse 6, 9246 Niederbüren</w:t>
          </w:r>
        </w:p>
        <w:p>
          <w:pPr>
            <w:spacing w:before="0" w:after="0"/>
          </w:pPr>
          <w:r>
            <w:t>482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w15="http://schemas.microsoft.com/office/word/2012/wordml" xmlns:r="http://schemas.openxmlformats.org/officeDocument/2006/relationships" xmlns:mc="http://schemas.openxmlformats.org/markup-compatibility/2006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w15="http://schemas.microsoft.com/office/word/2012/wordml" xmlns:r="http://schemas.openxmlformats.org/officeDocument/2006/relationships" xmlns:mc="http://schemas.openxmlformats.org/markup-compatibility/2006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footer.xml" Type="http://schemas.openxmlformats.org/officeDocument/2006/relationships/footer" Id="rId1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