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5641234" name="658ed590-b095-11ef-9e99-9debfb804c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374909" name="658ed590-b095-11ef-9e99-9debfb804c4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519793" name="6e47f540-b095-11ef-b359-f5278009df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160149" name="6e47f540-b095-11ef-b359-f5278009df2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902566" name="8ce46a10-b095-11ef-997e-d1df297da0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114124" name="8ce46a10-b095-11ef-997e-d1df297da07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050320" name="96ca22e0-b095-11ef-aa25-5d38b76a35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865840" name="96ca22e0-b095-11ef-aa25-5d38b76a354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3775319" name="af6c22d0-b095-11ef-8855-45cb76333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893094" name="af6c22d0-b095-11ef-8855-45cb763338f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245017" name="c87f8230-b095-11ef-8a5e-35c79b9f1e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452940" name="c87f8230-b095-11ef-8a5e-35c79b9f1e6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4628516" name="d1ef6ec0-b095-11ef-8829-39e9973a5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878848" name="d1ef6ec0-b095-11ef-8829-39e9973a5da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8841288" name="e1436200-b095-11ef-805c-2d5e215bb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63456" name="e1436200-b095-11ef-805c-2d5e215bb6a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10365" name="fb06fe90-b095-11ef-aa3f-29e818fc9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706782" name="fb06fe90-b095-11ef-aa3f-29e818fc9d4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001196" name="06cbb090-b096-11ef-ae32-494c6ab89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135408" name="06cbb090-b096-11ef-ae32-494c6ab8967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rot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7447635" name="163faef0-b096-11ef-b88f-19e2772a3c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550142" name="163faef0-b096-11ef-b88f-19e2772a3cc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459980" name="1eec99a0-b096-11ef-96b2-879fceba82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765583" name="1eec99a0-b096-11ef-96b2-879fceba823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2957191" name="2f6a18c0-b096-11ef-88cd-b717b1e457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078372" name="2f6a18c0-b096-11ef-88cd-b717b1e4572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45156" name="36c09b30-b096-11ef-a3df-27a1a0d4eb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123445" name="36c09b30-b096-11ef-a3df-27a1a0d4eb4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8660612" name="65aec430-b096-11ef-bf37-f3453235da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456259" name="65aec430-b096-11ef-bf37-f3453235da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824589" name="6fdca990-b096-11ef-a8e3-270ba459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283929" name="6fdca990-b096-11ef-a8e3-270ba459812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143272" name="b2e80db0-b096-11ef-912b-1be56d1de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650821" name="b2e80db0-b096-11ef-912b-1be56d1ded5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643002" name="c0a47100-b096-11ef-b0c7-456686a358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487275" name="c0a47100-b096-11ef-b0c7-456686a358b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2599005" name="1c693b60-b09c-11ef-b747-394219ec6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089655" name="1c693b60-b09c-11ef-b747-394219ec6cd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223710" name="255a0ce0-b09c-11ef-8226-ed8c2d8c7e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899153" name="255a0ce0-b09c-11ef-8226-ed8c2d8c7e9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732679" name="35c95b30-b09c-11ef-9e8f-bbd3deaba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859348" name="35c95b30-b09c-11ef-9e8f-bbd3deaba25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314859" name="4621ed30-b09c-11ef-aae9-518c8319f6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421883" name="4621ed30-b09c-11ef-aae9-518c8319f6d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298646" name="53068e20-b09c-11ef-8da3-45357b39a3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367917" name="53068e20-b09c-11ef-8da3-45357b39a3a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487990" name="598bb6d0-b09c-11ef-a2e7-79878a0b27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287205" name="598bb6d0-b09c-11ef-a2e7-79878a0b274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284922" name="855b13a0-b09c-11ef-8ad7-217969a7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002737" name="855b13a0-b09c-11ef-8ad7-217969a7221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3638775" name="8ed70e20-b09c-11ef-b5c4-67b3955da0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333929" name="8ed70e20-b09c-11ef-b5c4-67b3955da02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 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695478" name="a41c4e80-b09c-11ef-ad3c-7d97928b8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23167" name="a41c4e80-b09c-11ef-ad3c-7d97928b811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415852" name="a8ceda10-b09c-11ef-8e2a-d943edd24b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972414" name="a8ceda10-b09c-11ef-8e2a-d943edd24bb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589134" name="f2edeb40-b09c-11ef-8891-1df1b2d1f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585093" name="f2edeb40-b09c-11ef-8891-1df1b2d1f2f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397788" name="006e5700-b09d-11ef-8bf1-419e3677fd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795665" name="006e5700-b09d-11ef-8bf1-419e3677fdd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9273818" name="c8887eb0-b09c-11ef-9598-279ab0c981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224371" name="c8887eb0-b09c-11ef-9598-279ab0c9819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9474489" name="cf6dc8c0-b09c-11ef-9b90-2dbd48f212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87262" name="cf6dc8c0-b09c-11ef-9b90-2dbd48f2124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892093" name="e0f787c0-b09c-11ef-89ae-79aa85cb2b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171010" name="e0f787c0-b09c-11ef-89ae-79aa85cb2b8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545183" name="e6766400-b09c-11ef-8a7a-d13bef523a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551467" name="e6766400-b09c-11ef-8a7a-d13bef523ab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045423" name="48eb7800-b09d-11ef-bc98-af8dc7447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851386" name="48eb7800-b09d-11ef-bc98-af8dc7447a6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33145" name="540962b0-b09d-11ef-8611-d10921203d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421377" name="540962b0-b09d-11ef-8611-d10921203df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5368949" name="6d2e4e40-b09d-11ef-b220-d757e8f22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688100" name="6d2e4e40-b09d-11ef-b220-d757e8f22c4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0754754" name="7428f510-b09d-11ef-97f5-4fab20ae70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043208" name="7428f510-b09d-11ef-97f5-4fab20ae708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323379" name="83ebfdd0-b09d-11ef-b024-b567d60cf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330925" name="83ebfdd0-b09d-11ef-b024-b567d60cf5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605097" name="8bcdf760-b09d-11ef-a384-69d61addc0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03326" name="8bcdf760-b09d-11ef-a384-69d61addc0b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3963288" name="a409e280-b09d-11ef-be6f-e153bafec6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991604" name="a409e280-b09d-11ef-be6f-e153bafec69b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3351502" name="ac1499c0-b09d-11ef-9123-c772906ece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215508" name="ac1499c0-b09d-11ef-9123-c772906ecec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9339191" name="6e0a00e0-b0a0-11ef-a602-c3165d195b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969393" name="6e0a00e0-b0a0-11ef-a602-c3165d195bdb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3784618" name="7573e440-b0a0-11ef-af9f-1568cc2638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388390" name="7573e440-b0a0-11ef-af9f-1568cc26387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562422" name="84824300-b0a0-11ef-bbe6-4f0a673e4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641729" name="84824300-b0a0-11ef-bbe6-4f0a673e4af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6204107" name="8b835270-b0a0-11ef-ab29-bd52f73cf1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21716" name="8b835270-b0a0-11ef-ab29-bd52f73cf1f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Cushionvinyl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528991" name="a1c1e6f0-b0a0-11ef-81cb-8fabcdff11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29874" name="a1c1e6f0-b0a0-11ef-81cb-8fabcdff1170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0817084" name="a87b17f0-b0a0-11ef-879f-1fa03e78b7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782113" name="a87b17f0-b0a0-11ef-879f-1fa03e78b7c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49236" name="bd327030-b0a0-11ef-9673-61ffe77d4e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941159" name="bd327030-b0a0-11ef-9673-61ffe77d4e7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297731" name="c2238b60-b0a0-11ef-a3e2-05fd572190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191527" name="c2238b60-b0a0-11ef-a3e2-05fd5721909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560927" name="d129fae0-b0a0-11ef-a3b0-e95d601b4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762120" name="d129fae0-b0a0-11ef-a3b0-e95d601b4bf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898499" name="d69e76e0-b0a0-11ef-91ad-5dc0becf57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122517" name="d69e76e0-b0a0-11ef-91ad-5dc0becf572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3406823" name="d22efce0-b0a2-11ef-a95e-ede544a6d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762890" name="d22efce0-b0a2-11ef-a95e-ede544a6da60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7571330" name="0ee9b5d0-b0a3-11ef-afd8-fd2744d44f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653255" name="0ee9b5d0-b0a3-11ef-afd8-fd2744d44f7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Weingasse 20, 8916 Jonen </w:t>
          </w:r>
        </w:p>
        <w:p>
          <w:pPr>
            <w:spacing w:before="0" w:after="0"/>
          </w:pPr>
          <w:r>
            <w:t>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