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EG -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90496043" name="5744c160-8e35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9510117" name="5744c160-8e35-11f0-8bfa-8be5e3f04202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01035369" name="5ae037a0-8e35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1482710" name="5ae037a0-8e35-11f0-8bfa-8be5e3f04202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46835140" name="8e54ac10-8e35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0532569" name="8e54ac10-8e35-11f0-8bfa-8be5e3f04202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01508737" name="951c34f0-8e35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092243" name="951c34f0-8e35-11f0-8bfa-8be5e3f04202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Kamin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Kamin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13727120" name="d3962a10-8e35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15527" name="d3962a10-8e35-11f0-8bfa-8be5e3f04202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43670275" name="dad15c50-8e35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0150596" name="dad15c50-8e35-11f0-8bfa-8be5e3f04202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Esszimmer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57675058" name="50eead10-8e37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0732880" name="50eead10-8e37-11f0-8bfa-8be5e3f04202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73790117" name="53acbba0-8e37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1484669" name="53acbba0-8e37-11f0-8bfa-8be5e3f04202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Esszimmer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235442" name="77240480-8e37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3044721" name="77240480-8e37-11f0-8bfa-8be5e3f04202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1859378" name="7a929e60-8e37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9387006" name="7a929e60-8e37-11f0-8bfa-8be5e3f04202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Esszimmer / 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00361705" name="b83d0e80-8e37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6730828" name="b83d0e80-8e37-11f0-8bfa-8be5e3f04202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92713550" name="bd130090-8e37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0608204" name="bd130090-8e37-11f0-8bfa-8be5e3f04202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90281877" name="f79f8ee0-8e37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6363058" name="f79f8ee0-8e37-11f0-8bfa-8be5e3f04202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89268952" name="fbcc96c0-8e37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2722413" name="fbcc96c0-8e37-11f0-8bfa-8be5e3f04202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27521420" name="2386e080-8e38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8810251" name="2386e080-8e38-11f0-8bfa-8be5e3f04202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70691432" name="29d2f7d0-8e38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1853759" name="29d2f7d0-8e38-11f0-8bfa-8be5e3f04202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93856398" name="4140d2a0-8e3a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7539522" name="4140d2a0-8e3a-11f0-8bfa-8be5e3f04202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21860472" name="490ad760-8e3a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3033461" name="490ad760-8e3a-11f0-8bfa-8be5e3f04202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92251187" name="f682f3f0-8e3a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7035983" name="f682f3f0-8e3a-11f0-8bfa-8be5e3f04202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50959006" name="fe2b18d0-8e3a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6837039" name="fe2b18d0-8e3a-11f0-8bfa-8be5e3f04202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Esszimmer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87576451" name="0c99dc30-8e3b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4050402" name="0c99dc30-8e3b-11f0-8bfa-8be5e3f04202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49647479" name="10d93390-8e3b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796149" name="10d93390-8e3b-11f0-8bfa-8be5e3f04202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54281124" name="22117730-8e3b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801705" name="22117730-8e3b-11f0-8bfa-8be5e3f04202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78796448" name="26c00b20-8e3b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1380305" name="26c00b20-8e3b-11f0-8bfa-8be5e3f04202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Keller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78202542" name="b85135f0-8e3b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4988478" name="b85135f0-8e3b-11f0-8bfa-8be5e3f04202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3625950" name="bdac3680-8e3b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8113734" name="bdac3680-8e3b-11f0-8bfa-8be5e3f04202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4716059" name="e74ccc70-8e3b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7657136" name="e74ccc70-8e3b-11f0-8bfa-8be5e3f04202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72205149" name="ec02b360-8e3b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3049328" name="ec02b360-8e3b-11f0-8bfa-8be5e3f04202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02678106" name="7749c2b0-8e3c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7958956" name="7749c2b0-8e3c-11f0-8bfa-8be5e3f04202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30008086" name="7aa2ffd0-8e3c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8265465" name="7aa2ffd0-8e3c-11f0-8bfa-8be5e3f04202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06075138" name="f1ef0200-8e3c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2697033" name="f1ef0200-8e3c-11f0-8bfa-8be5e3f04202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53298761" name="f825bc90-8e3c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4316597" name="f825bc90-8e3c-11f0-8bfa-8be5e3f04202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Sockel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65482019" name="75596ef0-8e3d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7492589" name="75596ef0-8e3d-11f0-8bfa-8be5e3f04202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20093994" name="523c5400-8e3d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6703643" name="523c5400-8e3d-11f0-8bfa-8be5e3f04202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3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Erlihalde 5, 5106 Veltheim</w:t>
          </w:r>
        </w:p>
        <w:p>
          <w:pPr>
            <w:spacing w:before="0" w:after="0"/>
          </w:pPr>
          <w:r>
            <w:t>480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footer.xml" Type="http://schemas.openxmlformats.org/officeDocument/2006/relationships/footer" Id="rId3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