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82721582" name="c8389690-92d0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8844909" name="c8389690-92d0-11f0-98cf-69a64edf9c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37586135" name="d01d2830-92d0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9373438" name="d01d2830-92d0-11f0-98cf-69a64edf9c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72439398" name="7004d37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9259335" name="7004d370-92d1-11f0-98cf-69a64edf9c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66466615" name="7554b07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2670672" name="7554b070-92d1-11f0-98cf-69a64edf9c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75552276" name="a2a52f0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6028492" name="a2a52f00-92d1-11f0-98cf-69a64edf9c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87945417" name="a7358c9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7253434" name="a7358c90-92d1-11f0-98cf-69a64edf9c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41789993" name="ca625ef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428623" name="ca625ef0-92d1-11f0-98cf-69a64edf9c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2137194474" name="d3b8f72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2565179" name="d3b8f720-92d1-11f0-98cf-69a64edf9c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Männer 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Cushion-Vinyl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2503926" name="5e7fe48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0443799" name="5e7fe480-92d3-11f0-98cf-69a64edf9c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3467101" name="6b05005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2116451" name="6b050050-92d3-11f0-98cf-69a64edf9c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Eingang/Männer WC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821700419" name="93255ee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844552" name="93255ee0-92d3-11f0-98cf-69a64edf9c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6379955" name="9df306b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238678" name="9df306b0-92d3-11f0-98cf-69a64edf9c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Restaurant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 inkl. 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1361791" name="660c0070-92d4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576881" name="660c0070-92d4-11f0-98cf-69a64edf9c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48603974" name="74309b70-92d4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924383" name="74309b70-92d4-11f0-98cf-69a64edf9c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76014609" name="5724bc4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5861681" name="5724bc40-92d5-11f0-98cf-69a64edf9c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0803935" name="5e50371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4504814" name="5e503710-92d5-11f0-98cf-69a64edf9c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 und Eingang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5595084" name="c6ca474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5331078" name="c6ca4740-92d5-11f0-98cf-69a64edf9c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54105847" name="cbb03ee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0853296" name="cbb03ee0-92d5-11f0-98cf-69a64edf9c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87955586" name="7a03522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701875" name="7a035220-92d6-11f0-98cf-69a64edf9c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55102107" name="8060325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9446921" name="80603250-92d6-11f0-98cf-69a64edf9c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Abstellraum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00046255" name="e26e472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406158" name="e26e4720-92d6-11f0-98cf-69a64edf9c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602088936" name="05446e00-92d7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1936561" name="05446e00-92d7-11f0-98cf-69a64edf9c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71926614" name="21bca340-92d7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761123" name="21bca340-92d7-11f0-98cf-69a64edf9c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55935286" name="25b63f10-92d7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4309416" name="25b63f10-92d7-11f0-98cf-69a64edf9c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Cushion-Vinyl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17964010" name="07af0ff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361736" name="07af0ff0-92d8-11f0-98cf-69a64edf9c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2039890" name="16d6c31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3170391" name="16d6c310-92d8-11f0-98cf-69a64edf9c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07042402" name="41c8df4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8664255" name="41c8df40-92d8-11f0-98cf-69a64edf9c8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71862499" name="4511a1a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9044549" name="4511a1a0-92d8-11f0-98cf-69a64edf9c8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31608175" name="76d7c9d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7632193" name="76d7c9d0-92d8-11f0-98cf-69a64edf9c8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53507309" name="7cb7fff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6764530" name="7cb7fff0-92d8-11f0-98cf-69a64edf9c8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Damen WC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 inkl. 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16316874" name="ca1b232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3373613" name="ca1b2320-92d9-11f0-98cf-69a64edf9c8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15062900" name="cc73b92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436692" name="cc73b920-92d9-11f0-98cf-69a64edf9c8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Treppe/Gang</w:t>
            </w:r>
          </w:p>
          <w:p>
            <w:pPr>
              <w:spacing w:before="0" w:after="0"/>
            </w:pPr>
            <w:r>
              <w:t>EG/1.OG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 inkl. 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60821670" name="dce6ff1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9535629" name="dce6ff10-92d9-11f0-98cf-69a64edf9c8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703300664" name="e23666e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1291499" name="e23666e0-92d9-11f0-98cf-69a64edf9c8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02238277" name="27e6e870-92dc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2952257" name="27e6e870-92dc-11f0-98cf-69a64edf9c8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01142175" name="2a4ee7c0-92dc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4940931" name="2a4ee7c0-92dc-11f0-98cf-69a64edf9c8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97767591" name="1121c96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4819786" name="1121c960-92dd-11f0-98cf-69a64edf9c8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58398897" name="1c7d0b3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1121670" name="1c7d0b30-92dd-11f0-98cf-69a64edf9c8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25695581" name="8af1b75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8794549" name="8af1b750-92dd-11f0-98cf-69a64edf9c8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85466173" name="90ed169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3513723" name="90ed1690-92dd-11f0-98cf-69a64edf9c8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Bahnhofstrasse 157 Bahnhofstrasse 157, 9244 Niederuzwil, Schweiz</w:t>
          </w:r>
        </w:p>
        <w:p>
          <w:pPr>
            <w:spacing w:before="0" w:after="0"/>
          </w:pPr>
          <w:r>
            <w:t>493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