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Gesammter Keller / Garage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spezielle Anstrich-, Beschichtungsstoffe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4392625" name="8824edf0-8c96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9499566" name="8824edf0-8c96-11f0-b7ca-65da657fac9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5866814" name="8ce8dea0-8c96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7885165" name="8ce8dea0-8c96-11f0-b7ca-65da657fac9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PCB: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9575830" name="2ad5a440-8c97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0995454" name="2ad5a440-8c97-11f0-b7ca-65da657fac9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1829666" name="2eafd130-8c97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7092320" name="2eafd130-8c97-11f0-b7ca-65da657fac9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0816200" name="aad59600-8c97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1497758" name="aad59600-8c97-11f0-b7ca-65da657fac9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3753737" name="b0731dd0-8c97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0650518" name="b0731dd0-8c97-11f0-b7ca-65da657fac9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Kork / 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2460178" name="23204380-8c98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6647339" name="23204380-8c98-11f0-b7ca-65da657fac9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1789294" name="276d2f70-8c98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6447866" name="276d2f70-8c98-11f0-b7ca-65da657fac9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Werkstatt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5711924" name="c7fc1730-8c98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6220643" name="c7fc1730-8c98-11f0-b7ca-65da657fac9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1322009" name="ce295be0-8c98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3141830" name="ce295be0-8c98-11f0-b7ca-65da657fac9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Abstellraum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5909139" name="65aee110-8c99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4835564" name="65aee110-8c99-11f0-b7ca-65da657fac9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2824989" name="6cadf4b0-8c99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4191965" name="6cadf4b0-8c99-11f0-b7ca-65da657fac9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Abstellraum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5244817" name="7a8c10d0-8c99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8451647" name="7a8c10d0-8c99-11f0-b7ca-65da657fac9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7907706" name="80564df0-8c99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0374344" name="80564df0-8c99-11f0-b7ca-65da657fac9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4268663" name="faac5bd0-8c99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8611887" name="faac5bd0-8c99-11f0-b7ca-65da657fac9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4677346" name="ff24eba0-8c99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3340619" name="ff24eba0-8c99-11f0-b7ca-65da657fac9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4642447" name="10f131e0-8c9a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3353242" name="10f131e0-8c9a-11f0-b7ca-65da657fac9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7548697" name="154e2360-8c9a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6265635" name="154e2360-8c9a-11f0-b7ca-65da657fac9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Dusche /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0974799" name="413cf9a0-8c9b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8386347" name="413cf9a0-8c9b-11f0-b7ca-65da657fac9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8870645" name="46f7a660-8c9b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1228127" name="46f7a660-8c9b-11f0-b7ca-65da657fac9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Dusche /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7863855" name="5a913290-8c9b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4596809" name="5a913290-8c9b-11f0-b7ca-65da657fac9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3394565" name="5e155040-8c9b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4258904" name="5e155040-8c9b-11f0-b7ca-65da657fac9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Dusche /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2475036" name="e6b00440-8c9b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5191967" name="e6b00440-8c9b-11f0-b7ca-65da657fac9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4288718" name="ec5b95d0-8c9b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8284239" name="ec5b95d0-8c9b-11f0-b7ca-65da657fac9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Dusche /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8430213" name="d30f2fa0-8c9c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8646089" name="d30f2fa0-8c9c-11f0-b7ca-65da657fac9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7243569" name="d7abe940-8c9c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4847137" name="d7abe940-8c9c-11f0-b7ca-65da657fac9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9564306" name="3246a4d0-8c9d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9198872" name="3246a4d0-8c9d-11f0-b7ca-65da657fac9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6521576" name="394bfa00-8c9d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3822249" name="394bfa00-8c9d-11f0-b7ca-65da657fac92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77687540" name="50915020-8c9d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7439618" name="50915020-8c9d-11f0-b7ca-65da657fac92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0662063" name="563a2290-8c9d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8930226" name="563a2290-8c9d-11f0-b7ca-65da657fac92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4361815" name="8fc87ac0-8c9d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3292713" name="8fc87ac0-8c9d-11f0-b7ca-65da657fac92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2396031" name="a8bd2e90-8c9d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7303575" name="a8bd2e90-8c9d-11f0-b7ca-65da657fac92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putz unter runtergehängte Decke </w:t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5569141" name="489ff7d0-8c9e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5691910" name="489ff7d0-8c9e-11f0-b7ca-65da657fac92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1911285" name="50f80bc0-8c9e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1275642" name="50f80bc0-8c9e-11f0-b7ca-65da657fac92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1787204" name="be55f0b0-8c9e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1595570" name="be55f0b0-8c9e-11f0-b7ca-65da657fac92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0499794" name="c2a6ad30-8c9e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8439837" name="c2a6ad30-8c9e-11f0-b7ca-65da657fac92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6270543" name="7bc0c6a0-8ca1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8885713" name="7bc0c6a0-8ca1-11f0-b7ca-65da657fac92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2531740" name="7e8257a0-8ca1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2520032" name="7e8257a0-8ca1-11f0-b7ca-65da657fac92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3426595" name="9713b5c0-8ca1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3275547" name="9713b5c0-8ca1-11f0-b7ca-65da657fac92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9808737" name="99cd3070-8ca1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0587351" name="99cd3070-8ca1-11f0-b7ca-65da657fac92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3937759" name="65e8c6b0-8ca2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9218056" name="65e8c6b0-8ca2-11f0-b7ca-65da657fac92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0909723" name="6ac91900-8ca2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5164935" name="6ac91900-8ca2-11f0-b7ca-65da657fac92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4666863" name="1b6144d0-8ca4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2113943" name="1b6144d0-8ca4-11f0-b7ca-65da657fac92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3693487" name="1e934ae0-8ca4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8069310" name="1e934ae0-8ca4-11f0-b7ca-65da657fac92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0196050" name="e1c3aa60-8ca3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3962172" name="e1c3aa60-8ca3-11f0-b7ca-65da657fac92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9990160" name="e5f8efa0-8ca3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6464524" name="e5f8efa0-8ca3-11f0-b7ca-65da657fac92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Sockelputz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121238" name="59ce5e20-8ca3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4819428" name="59ce5e20-8ca3-11f0-b7ca-65da657fac92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8096000" name="60943950-8ca3-11f0-b7ca-65da657fac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2498145" name="60943950-8ca3-11f0-b7ca-65da657fac92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Hauptstrasse 48, 9650 Nesslau</w:t>
          </w:r>
        </w:p>
        <w:p>
          <w:pPr>
            <w:spacing w:before="0" w:after="0"/>
          </w:pPr>
          <w:r>
            <w:t>475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footer.xml" Type="http://schemas.openxmlformats.org/officeDocument/2006/relationships/footer" Id="rId5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