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0286205" name="be7a2d40-8ed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256085" name="be7a2d40-8edd-11f0-8abf-e722e150cba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8398161" name="c565b8e0-8ed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9241174" name="c565b8e0-8edd-11f0-8abf-e722e150cba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6842928" name="6be837b0-8ed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372211" name="6be837b0-8ede-11f0-8abf-e722e150cba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0138422" name="72fad350-8ed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3502325" name="72fad350-8ede-11f0-8abf-e722e150cba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Fliesen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5743300" name="99105470-8ee3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1655991" name="99105470-8ee3-11f0-8abf-e722e150cba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5079361" name="a35f2f50-8ee3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548415" name="a35f2f50-8ee3-11f0-8abf-e722e150cba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Fliesen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9857772" name="4bb6953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162596" name="4bb69530-8ee4-11f0-8abf-e722e150cba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5046008" name="52d69e5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441239" name="52d69e50-8ee4-11f0-8abf-e722e150cba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0009910" name="8a80a62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7600420" name="8a80a620-8ee4-11f0-8abf-e722e150cba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61301" name="9256b8d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102329" name="9256b8d0-8ee4-11f0-8abf-e722e150cba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5746366" name="d5970fa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331728" name="d5970fa0-8ee4-11f0-8abf-e722e150cba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9053509" name="e0ccef2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5447695" name="e0ccef20-8ee4-11f0-8abf-e722e150cba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EG, OG, 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1508227" name="8766c680-8ee5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601055" name="8766c680-8ee5-11f0-8abf-e722e150cba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0531788" name="9bce2a00-8ee5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5555123" name="9bce2a00-8ee5-11f0-8abf-e722e150cba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EG, OG, 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3713750" name="e442ca10-8ee6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1163306" name="e442ca10-8ee6-11f0-8abf-e722e150cba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2238661" name="11650cb0-8ee7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627266" name="11650cb0-8ee7-11f0-8abf-e722e150cba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7555438" name="5ae80f80-8ee8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074392" name="5ae80f80-8ee8-11f0-8abf-e722e150cba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4252615" name="62bd10c0-8ee8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5899993" name="62bd10c0-8ee8-11f0-8abf-e722e150cba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923289" name="eecaf280-8ee8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471275" name="eecaf280-8ee8-11f0-8abf-e722e150cba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512356" name="f7078f30-8ee8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525231" name="f7078f30-8ee8-11f0-8abf-e722e150cba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Bodenbelag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9508621" name="37afaef0-8ee9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2183909" name="37afaef0-8ee9-11f0-8abf-e722e150cba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5440267" name="4106e360-8ee9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533967" name="4106e360-8ee9-11f0-8abf-e722e150cba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Cushion Vinyl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9951965" name="d13888c0-8eea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798424" name="d13888c0-8eea-11f0-8abf-e722e150cba4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3848141" name="d9c6eef0-8eea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619632" name="d9c6eef0-8eea-11f0-8abf-e722e150cba4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4215175" name="458ad2f0-8eeb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731913" name="458ad2f0-8eeb-11f0-8abf-e722e150cba4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696956" name="4c295000-8eeb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192242" name="4c295000-8eeb-11f0-8abf-e722e150cba4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4487722" name="82d23b80-8eeb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08448" name="82d23b80-8eeb-11f0-8abf-e722e150cba4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9143344" name="8a493e40-8eeb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884855" name="8a493e40-8eeb-11f0-8abf-e722e150cba4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2. 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Fliesen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6643156" name="3540d500-8ee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7664687" name="3540d500-8eed-11f0-8abf-e722e150cba4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4284195" name="3f012b80-8ee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0969244" name="3f012b80-8eed-11f0-8abf-e722e150cba4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2. 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1966970" name="782b43a0-8ee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979261" name="782b43a0-8eed-11f0-8abf-e722e150cba4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116988" name="83cbcbd0-8ee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419283" name="83cbcbd0-8eed-11f0-8abf-e722e150cba4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2. 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Fliesen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691137" name="b4c511a0-8ee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118765" name="b4c511a0-8eee-11f0-8abf-e722e150cba4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5652073" name="bce573c0-8ee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597215" name="bce573c0-8eee-11f0-8abf-e722e150cba4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2. 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8032633" name="f24abbb0-8ee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943216" name="f24abbb0-8eee-11f0-8abf-e722e150cba4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8239589" name="f97e73e0-8ee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760106" name="f97e73e0-8eee-11f0-8abf-e722e150cba4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2. 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3266665" name="24f17fe0-8eef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3670851" name="24f17fe0-8eef-11f0-8abf-e722e150cba4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7703001" name="2ecdc2d0-8eef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687366" name="2ecdc2d0-8eef-11f0-8abf-e722e150cba4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Zementgebundene Holzfaserplatten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5352517" name="e52c50a0-8eef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483398" name="e52c50a0-8eef-11f0-8abf-e722e150cba4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3209567" name="ec46b470-8eef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9721918" name="ec46b470-8eef-11f0-8abf-e722e150cba4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/>
        </w:tc>
        <w:tc>
          <w:tcPr>
            <w:tcW w:w="1994" w:type="dxa"/>
            <w:tcMar>
              <w:left w:w="0" w:type="dxa"/>
              <w:right w:w="0" w:type="dxa"/>
            </w:tcMar>
          </w:tcPr>
          <w:p/>
        </w:tc>
        <w:tc>
          <w:tcPr>
            <w:tcW w:w="1994" w:type="dxa"/>
          </w:tcPr>
          <w:p/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477</w:t>
          </w:r>
        </w:p>
        <w:p>
          <w:pPr>
            <w:spacing w:before="0" w:after="0"/>
          </w:pPr>
          <w:r>
            <w:t>477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