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Luftschutzraum </w:t>
            </w:r>
          </w:p>
          <w:p>
            <w:pPr>
              <w:spacing w:before="0" w:after="0"/>
            </w:pPr>
            <w:r>
              <w:t>UG A020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936529" name="afc78660-8d5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518868" name="afc78660-8d59-11f0-8af3-477e6cb2b6a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255424" name="b53db010-8d5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033411" name="b53db010-8d59-11f0-8af3-477e6cb2b6a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Spielraum </w:t>
            </w:r>
          </w:p>
          <w:p>
            <w:pPr>
              <w:spacing w:before="0" w:after="0"/>
            </w:pPr>
            <w:r>
              <w:t>UG A019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596411" name="0d930f80-8d5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992166" name="0d930f80-8d5a-11f0-8af3-477e6cb2b6a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435649" name="4c5ea710-8d5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034481" name="4c5ea710-8d5a-11f0-8af3-477e6cb2b6a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DG A000-A200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467101" name="8f91f3a0-8d5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426387" name="8f91f3a0-8d5c-11f0-8af3-477e6cb2b6a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583981" name="756f3530-8d5e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924675" name="756f3530-8d5e-11f0-8af3-477e6cb2b6a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DG A000-A200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075993" name="e55c6270-8d5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285971" name="e55c6270-8d5c-11f0-8af3-477e6cb2b6a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666111" name="ead4d610-8d5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838206" name="ead4d610-8d5c-11f0-8af3-477e6cb2b6a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DG A000-A200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836568" name="66003550-8d5d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594150" name="66003550-8d5d-11f0-8af3-477e6cb2b6a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480601" name="6e605f90-8d5d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809775" name="6e605f90-8d5d-11f0-8af3-477e6cb2b6a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 / Lagerraum </w:t>
            </w:r>
          </w:p>
          <w:p>
            <w:pPr>
              <w:spacing w:before="0" w:after="0"/>
            </w:pPr>
            <w:r>
              <w:t>UG A006 - A005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912794" name="4d11bbb0-8d6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08413" name="4d11bbb0-8d60-11f0-8af3-477e6cb2b6a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644465" name="523bc130-8d6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624361" name="523bc130-8d60-11f0-8af3-477e6cb2b6a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Feuchtkeller / Entsorgung </w:t>
            </w:r>
          </w:p>
          <w:p>
            <w:pPr>
              <w:spacing w:before="0" w:after="0"/>
            </w:pPr>
            <w:r>
              <w:t>UG A014 - A013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896685" name="b1ee32c0-8d6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405192" name="b1ee32c0-8d60-11f0-8af3-477e6cb2b6a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910089" name="b66d5240-8d6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033945" name="b66d5240-8d60-11f0-8af3-477e6cb2b6a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</w:t>
            </w:r>
          </w:p>
          <w:p>
            <w:pPr>
              <w:spacing w:before="0" w:after="0"/>
            </w:pPr>
            <w:r>
              <w:t>UG A008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446332" name="ef39c490-8d6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547421" name="ef39c490-8d61-11f0-8af3-477e6cb2b6a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8453334" name="f55492b0-8d6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546503" name="f55492b0-8d61-11f0-8af3-477e6cb2b6a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Vorratsraum </w:t>
            </w:r>
          </w:p>
          <w:p>
            <w:pPr>
              <w:spacing w:before="0" w:after="0"/>
            </w:pPr>
            <w:r>
              <w:t>UG A012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03295" name="4e813f50-8d6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935682" name="4e813f50-8d62-11f0-8af3-477e6cb2b6a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713666" name="5e751c10-8d6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33739" name="5e751c10-8d62-11f0-8af3-477e6cb2b6a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Vorratsraum </w:t>
            </w:r>
          </w:p>
          <w:p>
            <w:pPr>
              <w:spacing w:before="0" w:after="0"/>
            </w:pPr>
            <w:r>
              <w:t>UG A012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875536" name="0ced6a90-8d63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086423" name="0ced6a90-8d63-11f0-8af3-477e6cb2b6a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859405" name="150d3070-8d63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679594" name="150d3070-8d63-11f0-8af3-477e6cb2b6a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UG A007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936094" name="6d8a6dc0-8d6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869731" name="6d8a6dc0-8d64-11f0-8af3-477e6cb2b6a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611534" name="773148d0-8d6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771436" name="773148d0-8d64-11f0-8af3-477e6cb2b6a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UG A007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70842" name="a3812040-8d6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215097" name="a3812040-8d64-11f0-8af3-477e6cb2b6a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136920" name="a9bb3630-8d6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571930" name="a9bb3630-8d64-11f0-8af3-477e6cb2b6a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/WC </w:t>
            </w:r>
          </w:p>
          <w:p>
            <w:pPr>
              <w:spacing w:before="0" w:after="0"/>
            </w:pPr>
            <w:r>
              <w:t>UG- EG  A008 A107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995919" name="05a09a30-8d65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098822" name="05a09a30-8d65-11f0-8af3-477e6cb2b6a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40952" name="1208df30-8d65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955129" name="1208df30-8d65-11f0-8af3-477e6cb2b6a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A107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625710" name="c177c2b0-8d65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962362" name="c177c2b0-8d65-11f0-8af3-477e6cb2b6a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213850" name="cabf66c0-8d65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802206" name="cabf66c0-8d65-11f0-8af3-477e6cb2b6a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A107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250183" name="24cb28c0-8d66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271377" name="24cb28c0-8d66-11f0-8af3-477e6cb2b6a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161099" name="298f6790-8d66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828109" name="298f6790-8d66-11f0-8af3-477e6cb2b6a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</w:t>
            </w:r>
          </w:p>
          <w:p>
            <w:pPr>
              <w:spacing w:before="0" w:after="0"/>
            </w:pPr>
            <w:r>
              <w:t>UG A008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4217781" name="594aa490-8d66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504957" name="594aa490-8d66-11f0-8af3-477e6cb2b6a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879513" name="69f52720-8d66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010738" name="69f52720-8d66-11f0-8af3-477e6cb2b6a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A104 A103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995952" name="7af611a0-8d67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172018" name="7af611a0-8d67-11f0-8af3-477e6cb2b6a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161494" name="7dfc73d0-8d67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810811" name="7dfc73d0-8d67-11f0-8af3-477e6cb2b6a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A104 A103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7850854" name="c8a5ce30-8d6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04493" name="c8a5ce30-8d68-11f0-8af3-477e6cb2b6a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557180" name="ce7fc2c0-8d6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016656" name="ce7fc2c0-8d68-11f0-8af3-477e6cb2b6a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A104 A103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206179" name="624ecfa0-8d6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920162" name="624ecfa0-8d69-11f0-8af3-477e6cb2b6a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392554" name="6bb2d550-8d6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655408" name="6bb2d550-8d69-11f0-8af3-477e6cb2b6a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A104 A103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684524" name="7a646e10-8d6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054496" name="7a646e10-8d69-11f0-8af3-477e6cb2b6a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6836364" name="817275d0-8d6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087465" name="817275d0-8d69-11f0-8af3-477e6cb2b6a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Sitzungszimmer 4 </w:t>
            </w:r>
          </w:p>
          <w:p>
            <w:pPr>
              <w:spacing w:before="0" w:after="0"/>
            </w:pPr>
            <w:r>
              <w:t>EG A123 A 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339948" name="337b96c0-8d6b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225827" name="337b96c0-8d6b-11f0-8af3-477e6cb2b6a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3769242" name="4a631570-8d6b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74676" name="4a631570-8d6b-11f0-8af3-477e6cb2b6a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Sitzungszimmer 4 </w:t>
            </w:r>
          </w:p>
          <w:p>
            <w:pPr>
              <w:spacing w:before="0" w:after="0"/>
            </w:pPr>
            <w:r>
              <w:t>EG A123 A 125</w:t>
            </w:r>
          </w:p>
          <w:p>
            <w:pPr>
              <w:spacing w:before="0" w:after="0"/>
            </w:pPr>
            <w:r>
              <w:t>Waschbecken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975110" name="cee81a20-8d6b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770967" name="cee81a20-8d6b-11f0-8af3-477e6cb2b6a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160567" name="13b63ce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495274" name="13b63ce0-8d6c-11f0-8af3-477e6cb2b6a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A 124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876105" name="79152a6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247747" name="79152a60-8d6c-11f0-8af3-477e6cb2b6a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214329" name="7eb54a4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220583" name="7eb54a40-8d6c-11f0-8af3-477e6cb2b6a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A 124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3583489" name="89d83e0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604601" name="89d83e00-8d6c-11f0-8af3-477e6cb2b6a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109384" name="a6661e2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273082" name="a6661e20-8d6c-11f0-8af3-477e6cb2b6a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</w:t>
            </w:r>
          </w:p>
          <w:p>
            <w:pPr>
              <w:spacing w:before="0" w:after="0"/>
            </w:pPr>
            <w:r>
              <w:t>EG A111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659562" name="6c7bf4e0-8d6d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925401" name="6c7bf4e0-8d6d-11f0-8af3-477e6cb2b6a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92799" name="76ea8cc0-8d6d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140550" name="76ea8cc0-8d6d-11f0-8af3-477e6cb2b6a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</w:t>
            </w:r>
          </w:p>
          <w:p>
            <w:pPr>
              <w:spacing w:before="0" w:after="0"/>
            </w:pPr>
            <w:r>
              <w:t>EG A111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975872" name="54884b70-8d6f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376829" name="54884b70-8d6f-11f0-8af3-477e6cb2b6a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358192" name="5a00e620-8d6f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90712" name="5a00e620-8d6f-11f0-8af3-477e6cb2b6a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Begegnungsraum </w:t>
            </w:r>
          </w:p>
          <w:p>
            <w:pPr>
              <w:spacing w:before="0" w:after="0"/>
            </w:pPr>
            <w:r>
              <w:t>EG A118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76658" name="dd8e1d50-8d6f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28836" name="dd8e1d50-8d6f-11f0-8af3-477e6cb2b6a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245796" name="e1cd74b0-8d6f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56228" name="e1cd74b0-8d6f-11f0-8af3-477e6cb2b6a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Begegnungsraum </w:t>
            </w:r>
          </w:p>
          <w:p>
            <w:pPr>
              <w:spacing w:before="0" w:after="0"/>
            </w:pPr>
            <w:r>
              <w:t>EG A118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35348" name="3f810900-8d7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77246" name="3f810900-8d70-11f0-8af3-477e6cb2b6a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106944" name="43f9bfe0-8d7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281151" name="43f9bfe0-8d70-11f0-8af3-477e6cb2b6a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alle Nebenräume </w:t>
            </w:r>
          </w:p>
          <w:p>
            <w:pPr>
              <w:spacing w:before="0" w:after="0"/>
            </w:pPr>
            <w:r>
              <w:t>EG A111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199668" name="10188a70-8d7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712049" name="10188a70-8d71-11f0-8af3-477e6cb2b6a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167651" name="1445b960-8d7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967155" name="1445b960-8d71-11f0-8af3-477e6cb2b6a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</w:t>
            </w:r>
          </w:p>
          <w:p>
            <w:pPr>
              <w:spacing w:before="0" w:after="0"/>
            </w:pPr>
            <w:r>
              <w:t>EG- DG A106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988324" name="7e28f680-8d7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803206" name="7e28f680-8d71-11f0-8af3-477e6cb2b6a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0798636" name="86b19050-8d7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598819" name="86b19050-8d71-11f0-8af3-477e6cb2b6a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</w:t>
            </w:r>
          </w:p>
          <w:p>
            <w:pPr>
              <w:spacing w:before="0" w:after="0"/>
            </w:pPr>
            <w:r>
              <w:t>EG- DG A106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309302" name="7ab732e0-8d7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618771" name="7ab732e0-8d72-11f0-8af3-477e6cb2b6a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951992" name="7e21d520-8d7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963259" name="7e21d520-8d72-11f0-8af3-477e6cb2b6a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1.OG + DG A 212 A310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204774" name="edd47f80-8d7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277510" name="edd47f80-8d72-11f0-8af3-477e6cb2b6a3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870600" name="f24f0b20-8d7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62834" name="f24f0b20-8d72-11f0-8af3-477e6cb2b6a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1.OG + DG A 212 A310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930993" name="b751328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300266" name="b7513280-8d74-11f0-8af3-477e6cb2b6a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777922" name="bdcc702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820383" name="bdcc7020-8d74-11f0-8af3-477e6cb2b6a3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1.OG + DG A 212 A310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861027" name="cac116a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210393" name="cac116a0-8d74-11f0-8af3-477e6cb2b6a3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786702" name="e7c2a02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11701" name="e7c2a020-8d74-11f0-8af3-477e6cb2b6a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1.OG + DG A 212 A310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595918" name="ed579c7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248575" name="ed579c70-8d74-11f0-8af3-477e6cb2b6a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905889" name="f352386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005021" name="f3523860-8d74-11f0-8af3-477e6cb2b6a3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</w:t>
            </w:r>
          </w:p>
          <w:p>
            <w:pPr>
              <w:spacing w:before="0" w:after="0"/>
            </w:pPr>
            <w:r>
              <w:t>1. OG A230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6969750" name="2e7d4940-8d7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671494" name="2e7d4940-8d78-11f0-8af3-477e6cb2b6a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546070" name="35fd4cb0-8d7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03182" name="35fd4cb0-8d78-11f0-8af3-477e6cb2b6a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 / Gang </w:t>
            </w:r>
          </w:p>
          <w:p>
            <w:pPr>
              <w:spacing w:before="0" w:after="0"/>
            </w:pPr>
            <w:r>
              <w:t>1. OG WG1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959146" name="ac55ee30-8d7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572259" name="ac55ee30-8d78-11f0-8af3-477e6cb2b6a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963064" name="b0112170-8d7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430988" name="b0112170-8d78-11f0-8af3-477e6cb2b6a3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A330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43757" name="220b7c7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215165" name="220b7c70-8d7a-11f0-8af3-477e6cb2b6a3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361180" name="27b4c41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637530" name="27b4c410-8d7a-11f0-8af3-477e6cb2b6a3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DG A330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32850" name="3d5802f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770101" name="3d5802f0-8d7a-11f0-8af3-477e6cb2b6a3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979499" name="41eb1fa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250205" name="41eb1fa0-8d7a-11f0-8af3-477e6cb2b6a3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/ Küche </w:t>
            </w:r>
          </w:p>
          <w:p>
            <w:pPr>
              <w:spacing w:before="0" w:after="0"/>
            </w:pPr>
            <w:r>
              <w:t>DG A330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819750" name="5afc5c2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446934" name="5afc5c20-8d7a-11f0-8af3-477e6cb2b6a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654270" name="5f40958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515950" name="5f409580-8d7a-11f0-8af3-477e6cb2b6a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 und Jugendhaus  Paradis 18, 932 Mettmenstetten</w:t>
          </w:r>
        </w:p>
        <w:p>
          <w:pPr>
            <w:spacing w:before="0" w:after="0"/>
          </w:pPr>
          <w:r>
            <w:t>478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footer.xml" Type="http://schemas.openxmlformats.org/officeDocument/2006/relationships/footer" Id="rId8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