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094640" name="4a158180-ad5a-11ef-b81c-a1e414388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640196" name="4a158180-ad5a-11ef-b81c-a1e4143889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7539463" name="51fb4ba0-ad5a-11ef-a956-d95c4094a4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595784" name="51fb4ba0-ad5a-11ef-a956-d95c4094a4e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Fenster 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244160" name="91f43fa0-ad5a-11ef-8a0d-e99d1f97c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738454" name="91f43fa0-ad5a-11ef-8a0d-e99d1f97cfb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996313" name="9859f970-ad5a-11ef-9e80-53b37af0f4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968543" name="9859f970-ad5a-11ef-9e80-53b37af0f4b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81876" name="caf8a750-ad5a-11ef-8f9a-535800f672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721469" name="caf8a750-ad5a-11ef-8f9a-535800f6721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853258" name="d4078820-ad5a-11ef-90da-cff3ceaed1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990765" name="d4078820-ad5a-11ef-90da-cff3ceaed1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Rohrbandagen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Rohrbandage </w:t>
            </w:r>
          </w:p>
          <w:p>
            <w:pPr>
              <w:spacing w:before="0" w:after="0"/>
            </w:pPr>
            <w:r>
              <w:t>Wasserrohre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73392" name="8d484e50-ad5b-11ef-9606-afa971429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939683" name="8d484e50-ad5b-11ef-9606-afa9714293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440190" name="9c3dcde0-ad5b-11ef-bda4-2575e44ae4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635100" name="9c3dcde0-ad5b-11ef-bda4-2575e44ae48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220822" name="25c13ec0-ad5d-11ef-8d9f-a30c6cf77b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757354" name="25c13ec0-ad5d-11ef-8d9f-a30c6cf77b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35598" name="419a9bf0-ad5d-11ef-ae2e-731af4fd5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987619" name="419a9bf0-ad5d-11ef-ae2e-731af4fd5d8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241344" name="194c79d0-ad61-11ef-b610-1518ec6331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226681" name="194c79d0-ad61-11ef-b610-1518ec6331a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554252" name="1f9053c0-ad61-11ef-8b78-eda822661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396828" name="1f9053c0-ad61-11ef-8b78-eda82266129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Wanverkleidung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033288" name="4d071f00-ad61-11ef-bf7c-ef74be44d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05063" name="4d071f00-ad61-11ef-bf7c-ef74be44d6f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673443" name="53ff06b0-ad61-11ef-b90c-7f5f1362f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83043" name="53ff06b0-ad61-11ef-b90c-7f5f1362f3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Vorratsraum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047044" name="eb048670-ad61-11ef-b74b-9946a190c1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981442" name="eb048670-ad61-11ef-b74b-9946a190c11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53501" name="f24fbe40-ad61-11ef-aad8-a92230e523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429261" name="f24fbe40-ad61-11ef-aad8-a92230e5236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080847" name="b67ab820-ad66-11ef-b223-b5b89f10a8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83323" name="b67ab820-ad66-11ef-b223-b5b89f10a8b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128511" name="c1a59b20-ad66-11ef-aa41-a9bacc869d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288930" name="c1a59b20-ad66-11ef-aa41-a9bacc869dc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478786" name="dfedd570-ad66-11ef-a8fe-3917d6ab0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995250" name="dfedd570-ad66-11ef-a8fe-3917d6ab01f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439247" name="0b587d00-ad67-11ef-b57c-df74f68ed7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974969" name="0b587d00-ad67-11ef-b57c-df74f68ed7f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Wandplatten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764226" name="193b7b20-ad67-11ef-9655-477e3f48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650522" name="193b7b20-ad67-11ef-9655-477e3f48a90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537206" name="2299db80-ad67-11ef-9ff6-d3d182ed4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085839" name="2299db80-ad67-11ef-9ff6-d3d182ed41e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324851" name="3f228b80-ad67-11ef-8eb5-d192cf94e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730185" name="3f228b80-ad67-11ef-8eb5-d192cf94ebb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306240" name="5494cf50-ad67-11ef-9848-f9db23dec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224708" name="5494cf50-ad67-11ef-9848-f9db23dec0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970251" name="641d8e30-ad67-11ef-9bb7-9f0e6d7d15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344543" name="641d8e30-ad67-11ef-9bb7-9f0e6d7d159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033535" name="6b696240-ad67-11ef-a005-f7c1adbd09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949010" name="6b696240-ad67-11ef-a005-f7c1adbd09a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323777" name="94af86b0-ad68-11ef-8fee-1529eaa7a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290960" name="94af86b0-ad68-11ef-8fee-1529eaa7ab3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3971855" name="a3540010-ad68-11ef-8d9d-2db014a84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772074" name="a3540010-ad68-11ef-8d9d-2db014a8466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92067" name="29f4b8d0-ad69-11ef-9d7f-ef2813940a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653839" name="29f4b8d0-ad69-11ef-9d7f-ef2813940ad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1685749" name="2e6a1450-ad69-11ef-b39a-23bf4a5db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69261" name="2e6a1450-ad69-11ef-b39a-23bf4a5db2b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083399" name="64725d90-ad6a-11ef-a3b3-1f3c4df3f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324440" name="64725d90-ad6a-11ef-a3b3-1f3c4df3fde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331489" name="73d9ffe0-ad6a-11ef-891a-1f473dc45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299076" name="73d9ffe0-ad6a-11ef-891a-1f473dc45dc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Chatzensteig 346, 9313 Muolen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