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215172" name="06cd41e0-63b9-11f0-83b7-a58d05dd2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931489" name="06cd41e0-63b9-11f0-83b7-a58d05dd2a1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475537" name="0b4d99e0-63b9-11f0-94d0-b3a2ff4828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266682" name="0b4d99e0-63b9-11f0-94d0-b3a2ff48281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885582" name="1ad2af40-63b9-11f0-a467-9374572d7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728968" name="1ad2af40-63b9-11f0-a467-9374572d7d5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866134" name="258750d0-63b9-11f0-bca1-9db98e307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949314" name="258750d0-63b9-11f0-bca1-9db98e307c4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517355" name="2d849a90-63b9-11f0-810d-9f8ee63b6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604060" name="2d849a90-63b9-11f0-810d-9f8ee63b63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670393" name="35496f30-63b9-11f0-a2c4-9543c213d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524650" name="35496f30-63b9-11f0-a2c4-9543c213d2a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037735" name="3ec96150-63b9-11f0-b756-1518c415f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358756" name="3ec96150-63b9-11f0-b756-1518c415fb5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976094" name="43c0e520-63b9-11f0-a507-05c094167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862051" name="43c0e520-63b9-11f0-a507-05c0941677f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970536" name="cc14cc20-63b9-11f0-8354-295e5b7a07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965812" name="cc14cc20-63b9-11f0-8354-295e5b7a07d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377098" name="d0825f70-63b9-11f0-9b1d-5587ac2f0a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932231" name="d0825f70-63b9-11f0-9b1d-5587ac2f0a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729408" name="e0718140-63b9-11f0-9e16-f1dbde5eb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566359" name="e0718140-63b9-11f0-9e16-f1dbde5ebdb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387586" name="e63dba30-63b9-11f0-a5e7-c573fbce43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789659" name="e63dba30-63b9-11f0-a5e7-c573fbce43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642403" name="f0965910-63b9-11f0-9ba0-f9798b560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467672" name="f0965910-63b9-11f0-9ba0-f9798b5606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48304" name="f4c81be0-63b9-11f0-b07e-052b32510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293988" name="f4c81be0-63b9-11f0-b07e-052b3251068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334002" name="61ac8b10-63ba-11f0-9c69-65838ff1a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723181" name="61ac8b10-63ba-11f0-9c69-65838ff1a6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721511" name="65fa3a50-63ba-11f0-bc99-b7280cebab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3138" name="65fa3a50-63ba-11f0-bc99-b7280cebabf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148789" name="75cbc200-63ba-11f0-9227-8142616b1d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53025" name="75cbc200-63ba-11f0-9227-8142616b1dd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615134" name="7d70d9a0-63ba-11f0-bcce-fbb38c7eb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387245" name="7d70d9a0-63ba-11f0-bcce-fbb38c7ebde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008616" name="873c7ac0-63ba-11f0-be9f-89a30cc930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452764" name="873c7ac0-63ba-11f0-be9f-89a30cc9305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766232" name="8c7637b0-63ba-11f0-b6c8-4bbc09463a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452523" name="8c7637b0-63ba-11f0-b6c8-4bbc09463af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917100" name="41947d50-63bb-11f0-a29a-eb7f4b3a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394" name="41947d50-63bb-11f0-a29a-eb7f4b3aa3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451461" name="478e7d00-63bb-11f0-bfb5-83a24e57d6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964780" name="478e7d00-63bb-11f0-bfb5-83a24e57d62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667742" name="57b354d0-63bb-11f0-bb53-55f5b0c86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556485" name="57b354d0-63bb-11f0-bb53-55f5b0c86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166017" name="61ac4780-63bb-11f0-b3ad-f9c0ccaa4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6930" name="61ac4780-63bb-11f0-b3ad-f9c0ccaa485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109637" name="6d4ecb80-63bb-11f0-be5e-8f31ec79c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472503" name="6d4ecb80-63bb-11f0-be5e-8f31ec79c17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219290" name="713e5530-63bb-11f0-b200-77717c2ff1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300544" name="713e5530-63bb-11f0-b200-77717c2ff14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3975845" name="ccf0f3f0-63bc-11f0-b483-4f7d1d552b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48432" name="ccf0f3f0-63bc-11f0-b483-4f7d1d552b8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461487" name="d085da80-63bc-11f0-8ecc-dde4d593e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55309" name="d085da80-63bc-11f0-8ecc-dde4d593ea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Glärnischstrasse 148, 8708 Männedorf</w:t>
          </w:r>
        </w:p>
        <w:p>
          <w:pPr>
            <w:spacing w:before="0" w:after="0"/>
          </w:pPr>
          <w:r>
            <w:t>406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