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Schimmelpilz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Schimmelpilz 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