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Stadtweg 18, 8245 Feuerthalen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97572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430512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