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877399" name="17e60690-679e-11f0-b631-b71a0d95d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422221" name="17e60690-679e-11f0-b631-b71a0d95dd9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223522" name="a10023c0-679e-11f0-9799-453644b6d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59329" name="a10023c0-679e-11f0-9799-453644b6dd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091485" name="ae3f8ee0-679e-11f0-b0d6-f9430324f9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468431" name="ae3f8ee0-679e-11f0-b0d6-f9430324f9d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525280" name="b3c76bd0-679e-11f0-b420-ef4715b30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827722" name="b3c76bd0-679e-11f0-b420-ef4715b30f8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Brett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351494" name="5a8aeb40-679f-11f0-95d8-4162ca59a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81285" name="5a8aeb40-679f-11f0-95d8-4162ca59a9c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103393" name="60348100-679f-11f0-b506-352aa315af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482932" name="60348100-679f-11f0-b506-352aa315af3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Sockelleiste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154321" name="70388a60-679f-11f0-aab4-09be15ccf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956208" name="70388a60-679f-11f0-aab4-09be15ccf16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171565" name="74c2f480-679f-11f0-b1a7-6f258bf6b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839593" name="74c2f480-679f-11f0-b1a7-6f258bf6b4e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438353" name="83382080-679f-11f0-a67b-0d0e7b457a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13949" name="83382080-679f-11f0-a67b-0d0e7b457a8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357266" name="86850190-679f-11f0-ab17-f7af3608ee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063728" name="86850190-679f-11f0-ab17-f7af3608ee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Küchenkasten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88409" name="8f7e5e90-679f-11f0-817f-2dc76bee7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10412" name="8f7e5e90-679f-11f0-817f-2dc76bee7d8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52456" name="95503cd0-679f-11f0-af06-654b30b5e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70278" name="95503cd0-679f-11f0-af06-654b30b5e44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Brotkasten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590292" name="ea2fd670-679f-11f0-bdf8-f9a25de35e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709115" name="ea2fd670-679f-11f0-bdf8-f9a25de35eb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356207" name="edc7f150-679f-11f0-8b21-f5c598a7a7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086871" name="edc7f150-679f-11f0-8b21-f5c598a7a7a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911409" name="37e2e3d0-67a0-11f0-8569-bd5027137f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505012" name="37e2e3d0-67a0-11f0-8569-bd5027137f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97620" name="3c5cac20-67a0-11f0-82a9-b36feb2aed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661657" name="3c5cac20-67a0-11f0-82a9-b36feb2aedb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675067" name="46bb6580-67a0-11f0-abd8-a58a35bd61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968689" name="46bb6580-67a0-11f0-abd8-a58a35bd616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470867" name="5fdc5970-67a0-11f0-b421-d7412f07c0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93862" name="5fdc5970-67a0-11f0-b421-d7412f07c0c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38438" name="68c49f70-67a0-11f0-b610-591989a3e6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921095" name="68c49f70-67a0-11f0-b610-591989a3e60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749110" name="818c28c0-67a0-11f0-b383-05278d0abd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172788" name="818c28c0-67a0-11f0-b383-05278d0abd0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Schimmelpilz 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Stadtweg 18, 8245 Feuerthalen</w:t>
          </w:r>
        </w:p>
        <w:p>
          <w:pPr>
            <w:spacing w:before="0" w:after="0"/>
          </w:pPr>
          <w:r>
            <w:t>393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