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Hargartenstrasse 9, 5703 Seon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800902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93498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